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32D97135"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r w:rsidR="00B0757F">
        <w:rPr>
          <w:rFonts w:ascii="Arial" w:hAnsi="Arial" w:cs="Arial"/>
          <w:b/>
          <w:bCs/>
        </w:rPr>
        <w:t>2</w:t>
      </w:r>
      <w:r>
        <w:rPr>
          <w:rFonts w:ascii="Arial" w:hAnsi="Arial" w:cs="Arial"/>
          <w:b/>
          <w:bCs/>
        </w:rPr>
        <w:t>.</w:t>
      </w:r>
      <w:r w:rsidR="001B6822">
        <w:rPr>
          <w:rFonts w:ascii="Arial" w:hAnsi="Arial" w:cs="Arial"/>
          <w:b/>
          <w:bCs/>
        </w:rPr>
        <w:t>1</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r>
              <w:rPr>
                <w:b/>
                <w:sz w:val="16"/>
              </w:rPr>
              <w:t>Decoder only tests</w:t>
            </w:r>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r>
              <w:rPr>
                <w:b/>
                <w:sz w:val="16"/>
              </w:rPr>
              <w:t>0.1.0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r>
              <w:rPr>
                <w:b/>
                <w:sz w:val="16"/>
              </w:rPr>
              <w:t>0.2.0</w:t>
            </w:r>
          </w:p>
        </w:tc>
      </w:tr>
      <w:tr w:rsidR="001B6822" w14:paraId="6B686B7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w:t>
            </w:r>
            <w:r w:rsidR="007A23FE">
              <w:rPr>
                <w:b/>
                <w:sz w:val="16"/>
              </w:rPr>
              <w:t>7</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b/>
                <w:sz w:val="16"/>
              </w:rPr>
            </w:pPr>
            <w:r>
              <w:rPr>
                <w:b/>
                <w:sz w:val="16"/>
              </w:rPr>
              <w:t>Fix</w:t>
            </w:r>
            <w:r w:rsidR="00DE6C00">
              <w:rPr>
                <w:b/>
                <w:sz w:val="16"/>
              </w:rPr>
              <w:t xml:space="preserve"> for</w:t>
            </w:r>
            <w:r>
              <w:rPr>
                <w:b/>
                <w:sz w:val="16"/>
              </w:rPr>
              <w:t xml:space="preserve"> </w:t>
            </w:r>
            <w:r w:rsidR="00DE6C00">
              <w:rPr>
                <w:b/>
                <w:sz w:val="16"/>
              </w:rPr>
              <w:t>incorrect compiler references</w:t>
            </w:r>
            <w:r>
              <w:rPr>
                <w:b/>
                <w:sz w:val="16"/>
              </w:rPr>
              <w:t xml:space="preserve"> in</w:t>
            </w:r>
            <w:r w:rsidR="00DE6C00">
              <w:rPr>
                <w:b/>
                <w:sz w:val="16"/>
              </w:rPr>
              <w:t xml:space="preserve"> the</w:t>
            </w:r>
            <w:r>
              <w:rPr>
                <w:b/>
                <w:sz w:val="16"/>
              </w:rPr>
              <w:t xml:space="preserve"> result tables</w:t>
            </w:r>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b/>
                <w:sz w:val="16"/>
              </w:rPr>
            </w:pPr>
            <w:r>
              <w:rPr>
                <w:b/>
                <w:sz w:val="16"/>
              </w:rPr>
              <w:t>0.2.0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b/>
                <w:sz w:val="16"/>
              </w:rPr>
            </w:pPr>
            <w:r>
              <w:rPr>
                <w:b/>
                <w:sz w:val="16"/>
              </w:rPr>
              <w:t>0.2.1</w:t>
            </w:r>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0" w:name="_Toc339023611"/>
      <w:r>
        <w:t>Key Acronyms</w:t>
      </w:r>
      <w:bookmarkEnd w:id="0"/>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 xml:space="preserve">Non-BE             </w:t>
      </w:r>
      <w:proofErr w:type="gramStart"/>
      <w:r>
        <w:t>Non Bit</w:t>
      </w:r>
      <w:proofErr w:type="gramEnd"/>
      <w:r>
        <w: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lastRenderedPageBreak/>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 The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lastRenderedPageBreak/>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 xml:space="preserve">The Segmental Signal-to-Noise Ratio is evaluated as defined in as defined in ISO/IEC 14496-4. The segment length is 20 </w:t>
      </w:r>
      <w:proofErr w:type="spellStart"/>
      <w:r w:rsidRPr="004A10F8">
        <w:rPr>
          <w:lang w:val="en-US"/>
        </w:rPr>
        <w:t>ms</w:t>
      </w:r>
      <w:proofErr w:type="spellEnd"/>
      <w:r w:rsidRPr="004A10F8">
        <w:rPr>
          <w:lang w:val="en-US"/>
        </w:rPr>
        <w:t xml:space="preserve">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t xml:space="preserve">IVAS floating point </w:t>
      </w:r>
      <w:proofErr w:type="gramStart"/>
      <w:r>
        <w:t>Non-BE</w:t>
      </w:r>
      <w:proofErr w:type="gramEnd"/>
      <w:r>
        <w:t xml:space="preserve"> conformance</w:t>
      </w:r>
    </w:p>
    <w:p w14:paraId="5B783994" w14:textId="1B2623AB" w:rsidR="00217F4A" w:rsidRDefault="00217F4A" w:rsidP="00950AAF">
      <w:pPr>
        <w:pStyle w:val="Heading2"/>
      </w:pPr>
      <w:r>
        <w:t xml:space="preserve">IVAS decoder </w:t>
      </w:r>
      <w:r w:rsidR="00264366">
        <w:t>tests</w:t>
      </w:r>
    </w:p>
    <w:p w14:paraId="0C50265B" w14:textId="6F9E3F0B" w:rsidR="00B157A8" w:rsidRDefault="00B157A8" w:rsidP="00B157A8">
      <w:pPr>
        <w:pStyle w:val="Heading3"/>
        <w:rPr>
          <w:rFonts w:eastAsia="SimSun"/>
          <w:lang w:val="en-US"/>
        </w:rPr>
      </w:pPr>
      <w:r>
        <w:rPr>
          <w:rFonts w:eastAsia="SimSun"/>
          <w:lang w:val="en-US"/>
        </w:rPr>
        <w:t>Summary of experiments</w:t>
      </w:r>
    </w:p>
    <w:p w14:paraId="031A9BD5" w14:textId="566F4905" w:rsidR="00B83C27" w:rsidRDefault="00B83C27" w:rsidP="00B83C27">
      <w:r>
        <w:t>Experiments were done by generating reference bitstream and decoded outputs on</w:t>
      </w:r>
      <w:r w:rsidR="004E7B04">
        <w:t xml:space="preserve"> a</w:t>
      </w:r>
      <w:r>
        <w:t xml:space="preserve"> reference system. The reference bitstreams were then decoded on various test systems and the decoded outputs were compared with reference decoded outputs. </w:t>
      </w:r>
      <w:r w:rsidR="002E2AD5">
        <w:t>Following</w:t>
      </w:r>
      <w:r>
        <w:t xml:space="preserve"> experiments were done:</w:t>
      </w:r>
    </w:p>
    <w:p w14:paraId="2ED8E743" w14:textId="315C35D2" w:rsidR="00B83C27" w:rsidRDefault="00B83C27" w:rsidP="00B83C27">
      <w:pPr>
        <w:pStyle w:val="ListParagraph"/>
        <w:numPr>
          <w:ilvl w:val="0"/>
          <w:numId w:val="30"/>
        </w:numPr>
      </w:pPr>
      <w:r>
        <w:t xml:space="preserve">Experiment 1: Using windows MSVS reference as mentioned in Table </w:t>
      </w:r>
      <w:r w:rsidR="002E2AD5">
        <w:t>3.1</w:t>
      </w:r>
      <w:r>
        <w:t>.1</w:t>
      </w:r>
    </w:p>
    <w:p w14:paraId="522CC79D" w14:textId="6838E8AF" w:rsidR="00B83C27" w:rsidRDefault="00B83C27" w:rsidP="00B83C27">
      <w:pPr>
        <w:pStyle w:val="ListParagraph"/>
        <w:numPr>
          <w:ilvl w:val="1"/>
          <w:numId w:val="30"/>
        </w:numPr>
      </w:pPr>
      <w:r>
        <w:lastRenderedPageBreak/>
        <w:t>Test outputs generated on windows and Linux platform with various compiler settings</w:t>
      </w:r>
      <w:r w:rsidR="00065050">
        <w:t xml:space="preserve"> as shown in Table 3.1.2.</w:t>
      </w:r>
    </w:p>
    <w:p w14:paraId="1AF2AD73" w14:textId="7FB7611F" w:rsidR="00B83C27" w:rsidRDefault="00B83C27" w:rsidP="00B83C27">
      <w:pPr>
        <w:pStyle w:val="ListParagraph"/>
        <w:numPr>
          <w:ilvl w:val="0"/>
          <w:numId w:val="30"/>
        </w:numPr>
      </w:pPr>
      <w:r>
        <w:t xml:space="preserve">Experiment 2: Using Linux GCC reference as mentioned in Table </w:t>
      </w:r>
      <w:r w:rsidR="002E2AD5">
        <w:t>3.1</w:t>
      </w:r>
      <w:r>
        <w:t>.1</w:t>
      </w:r>
    </w:p>
    <w:p w14:paraId="6AF4DF54" w14:textId="2C88C5A3"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3.1.3</w:t>
      </w:r>
    </w:p>
    <w:p w14:paraId="4F288F74" w14:textId="42981211" w:rsidR="00B83C27" w:rsidRDefault="00B83C27" w:rsidP="00B83C27">
      <w:pPr>
        <w:pStyle w:val="ListParagraph"/>
        <w:numPr>
          <w:ilvl w:val="0"/>
          <w:numId w:val="30"/>
        </w:numPr>
      </w:pPr>
      <w:r>
        <w:t xml:space="preserve">Experiment 3: Using Linux GCC reference as mentioned in Table </w:t>
      </w:r>
      <w:r w:rsidR="002E2AD5">
        <w:t>3.1</w:t>
      </w:r>
      <w:r>
        <w:t>.1</w:t>
      </w:r>
    </w:p>
    <w:p w14:paraId="71BA9259" w14:textId="4D0EC465" w:rsidR="00B83C27" w:rsidRPr="00040381" w:rsidRDefault="00B83C27" w:rsidP="00B83C27">
      <w:pPr>
        <w:pStyle w:val="ListParagraph"/>
        <w:numPr>
          <w:ilvl w:val="1"/>
          <w:numId w:val="30"/>
        </w:numPr>
      </w:pPr>
      <w:r>
        <w:t>Test outputs generated on Mac</w:t>
      </w:r>
      <w:r w:rsidR="00186FD8">
        <w:t>OS</w:t>
      </w:r>
      <w:r>
        <w:t xml:space="preserve"> with various compiler settings</w:t>
      </w:r>
      <w:r w:rsidR="00065050">
        <w:t xml:space="preserve"> as shown in Table 3.1.4.</w:t>
      </w:r>
    </w:p>
    <w:p w14:paraId="04C4A625" w14:textId="00123E51" w:rsidR="00B157A8" w:rsidRDefault="00B157A8" w:rsidP="00B157A8">
      <w:pPr>
        <w:pStyle w:val="Heading3"/>
        <w:rPr>
          <w:rFonts w:eastAsia="SimSun"/>
          <w:lang w:val="en-US"/>
        </w:rPr>
      </w:pPr>
      <w:r>
        <w:rPr>
          <w:rFonts w:eastAsia="SimSun"/>
          <w:lang w:val="en-US"/>
        </w:rPr>
        <w:t>Test vector set and test running method</w:t>
      </w:r>
    </w:p>
    <w:p w14:paraId="1D9E80A4" w14:textId="7A6E6116" w:rsidR="00B157A8" w:rsidRDefault="00B157A8" w:rsidP="00B157A8">
      <w:pPr>
        <w:pStyle w:val="Heading4"/>
      </w:pPr>
      <w:r>
        <w:t>Test vector set</w:t>
      </w:r>
    </w:p>
    <w:p w14:paraId="4B7CAF57" w14:textId="77777777" w:rsidR="00B157A8" w:rsidRDefault="00B157A8" w:rsidP="00B157A8">
      <w:pPr>
        <w:pStyle w:val="ListParagraph"/>
        <w:numPr>
          <w:ilvl w:val="0"/>
          <w:numId w:val="30"/>
        </w:numPr>
        <w:rPr>
          <w:lang w:val="en-US"/>
        </w:rPr>
      </w:pPr>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p>
    <w:p w14:paraId="095F8163" w14:textId="77777777" w:rsidR="00B157A8" w:rsidRDefault="00B157A8" w:rsidP="00B157A8">
      <w:pPr>
        <w:pStyle w:val="ListParagraph"/>
        <w:numPr>
          <w:ilvl w:val="0"/>
          <w:numId w:val="30"/>
        </w:numPr>
        <w:rPr>
          <w:lang w:val="en-US"/>
        </w:rPr>
      </w:pPr>
      <w:r>
        <w:rPr>
          <w:lang w:val="en-US"/>
        </w:rPr>
        <w:t>IVAS external renderer tests: Test set</w:t>
      </w:r>
      <w:r w:rsidRPr="00E16E48">
        <w:rPr>
          <w:lang w:val="en-US"/>
        </w:rPr>
        <w:t xml:space="preserve"> from [6]</w:t>
      </w:r>
      <w:r>
        <w:rPr>
          <w:lang w:val="en-US"/>
        </w:rPr>
        <w:t>.</w:t>
      </w:r>
    </w:p>
    <w:p w14:paraId="2FF37235" w14:textId="77777777" w:rsidR="00B157A8" w:rsidRDefault="00B157A8" w:rsidP="00B157A8">
      <w:pPr>
        <w:pStyle w:val="ListParagraph"/>
        <w:numPr>
          <w:ilvl w:val="0"/>
          <w:numId w:val="30"/>
        </w:numPr>
        <w:rPr>
          <w:lang w:val="en-US"/>
        </w:rPr>
      </w:pPr>
      <w:r>
        <w:rPr>
          <w:lang w:val="en-US"/>
        </w:rPr>
        <w:t>IVAS Split renderer tests: Test set</w:t>
      </w:r>
      <w:r w:rsidRPr="00E16E48">
        <w:rPr>
          <w:lang w:val="en-US"/>
        </w:rPr>
        <w:t xml:space="preserve"> from [6]</w:t>
      </w:r>
      <w:r>
        <w:rPr>
          <w:lang w:val="en-US"/>
        </w:rPr>
        <w:t>.</w:t>
      </w:r>
    </w:p>
    <w:p w14:paraId="29711A6C" w14:textId="77777777" w:rsidR="00B157A8" w:rsidRDefault="00B157A8" w:rsidP="00B157A8">
      <w:pPr>
        <w:pStyle w:val="ListParagraph"/>
        <w:numPr>
          <w:ilvl w:val="0"/>
          <w:numId w:val="30"/>
        </w:numPr>
        <w:rPr>
          <w:lang w:val="en-US"/>
        </w:rPr>
      </w:pPr>
      <w:r>
        <w:rPr>
          <w:lang w:val="en-US"/>
        </w:rPr>
        <w:t>The test set used for all three test types mentioned above has the following characteristics:</w:t>
      </w:r>
    </w:p>
    <w:p w14:paraId="730F596E" w14:textId="77777777" w:rsidR="00B157A8" w:rsidRDefault="00B157A8" w:rsidP="00B157A8">
      <w:pPr>
        <w:pStyle w:val="ListParagraph"/>
        <w:widowControl w:val="0"/>
        <w:numPr>
          <w:ilvl w:val="1"/>
          <w:numId w:val="30"/>
        </w:numPr>
        <w:spacing w:after="120" w:line="240" w:lineRule="atLeast"/>
        <w:rPr>
          <w:lang w:val="en-US"/>
        </w:rPr>
      </w:pPr>
      <w:r>
        <w:rPr>
          <w:lang w:val="en-US"/>
        </w:rPr>
        <w:t>Input audio and accompanying metadata spanning all formats.</w:t>
      </w:r>
    </w:p>
    <w:p w14:paraId="2EE6B3A5" w14:textId="77777777" w:rsidR="00B157A8" w:rsidRDefault="00B157A8" w:rsidP="00B157A8">
      <w:pPr>
        <w:pStyle w:val="ListParagraph"/>
        <w:widowControl w:val="0"/>
        <w:numPr>
          <w:ilvl w:val="1"/>
          <w:numId w:val="30"/>
        </w:numPr>
        <w:spacing w:after="120" w:line="240" w:lineRule="atLeast"/>
        <w:rPr>
          <w:lang w:val="en-US"/>
        </w:rPr>
      </w:pPr>
      <w:r>
        <w:rPr>
          <w:lang w:val="en-US"/>
        </w:rPr>
        <w:t>Speech and mixed speech/music content</w:t>
      </w:r>
    </w:p>
    <w:p w14:paraId="63867CF5" w14:textId="77777777" w:rsidR="00B157A8" w:rsidRDefault="00B157A8" w:rsidP="00B157A8">
      <w:pPr>
        <w:pStyle w:val="ListParagraph"/>
        <w:widowControl w:val="0"/>
        <w:numPr>
          <w:ilvl w:val="1"/>
          <w:numId w:val="30"/>
        </w:numPr>
        <w:spacing w:after="120" w:line="240" w:lineRule="atLeast"/>
        <w:rPr>
          <w:lang w:val="en-US"/>
        </w:rPr>
      </w:pPr>
      <w:r>
        <w:rPr>
          <w:lang w:val="en-US"/>
        </w:rPr>
        <w:t>Length: 1-30 seconds, average 10.5 seconds</w:t>
      </w:r>
    </w:p>
    <w:p w14:paraId="66AF0620" w14:textId="15A9C8BE" w:rsidR="00B157A8" w:rsidRDefault="00B157A8" w:rsidP="00B157A8">
      <w:pPr>
        <w:pStyle w:val="Heading4"/>
        <w:rPr>
          <w:rFonts w:eastAsia="SimSun"/>
          <w:lang w:val="en-US"/>
        </w:rPr>
      </w:pPr>
      <w:r>
        <w:t xml:space="preserve">Test </w:t>
      </w:r>
      <w:r w:rsidRPr="00950AAF">
        <w:rPr>
          <w:rFonts w:eastAsia="SimSun"/>
          <w:lang w:val="en-US"/>
        </w:rPr>
        <w:t>running method and command lines</w:t>
      </w:r>
    </w:p>
    <w:p w14:paraId="66EB0796" w14:textId="77777777" w:rsidR="008523D3" w:rsidRDefault="008523D3" w:rsidP="008523D3">
      <w:pPr>
        <w:pStyle w:val="ListParagraph"/>
        <w:numPr>
          <w:ilvl w:val="0"/>
          <w:numId w:val="30"/>
        </w:numPr>
        <w:rPr>
          <w:lang w:val="en-US"/>
        </w:rPr>
      </w:pPr>
      <w:proofErr w:type="spellStart"/>
      <w:r>
        <w:rPr>
          <w:lang w:val="en-US"/>
        </w:rPr>
        <w:t>Pytest</w:t>
      </w:r>
      <w:proofErr w:type="spellEnd"/>
      <w:r>
        <w:rPr>
          <w:lang w:val="en-US"/>
        </w:rPr>
        <w:t xml:space="preserve"> framework is used to run the STV set. </w:t>
      </w:r>
    </w:p>
    <w:p w14:paraId="618EEB3E"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45D25C1D" w14:textId="386E72D8" w:rsidR="00CD7E02" w:rsidRDefault="00CD7E02" w:rsidP="00CD7E02">
      <w:pPr>
        <w:pStyle w:val="xmsonormal"/>
        <w:numPr>
          <w:ilvl w:val="1"/>
          <w:numId w:val="30"/>
        </w:numPr>
      </w:pPr>
      <w:r>
        <w:t xml:space="preserve">First bitstream and decoded output references (audio files) were generated using reference platform and compiler settings as mentioned in clause 3.1.3. The following </w:t>
      </w:r>
      <w:proofErr w:type="spellStart"/>
      <w:r>
        <w:t>pytest</w:t>
      </w:r>
      <w:proofErr w:type="spellEnd"/>
      <w:r>
        <w:t xml:space="preserve"> command was used to generate reference outputs.</w:t>
      </w:r>
    </w:p>
    <w:p w14:paraId="7374D21F" w14:textId="001CE5A3" w:rsidR="00CD7E02" w:rsidRPr="00001A28" w:rsidRDefault="00CD7E02" w:rsidP="00CD7E02">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63ADDEC1"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204776BF"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70A32EB0" w14:textId="77777777" w:rsidR="00CD7E02" w:rsidRDefault="00CD7E02" w:rsidP="00CD7E02">
      <w:pPr>
        <w:pStyle w:val="xmsonormal"/>
        <w:numPr>
          <w:ilvl w:val="1"/>
          <w:numId w:val="30"/>
        </w:numPr>
      </w:pPr>
      <w:r>
        <w:t xml:space="preserve">Then </w:t>
      </w:r>
      <w:r w:rsidRPr="002F1558">
        <w:rPr>
          <w:b/>
          <w:bCs/>
        </w:rPr>
        <w:t>“decoder only”</w:t>
      </w:r>
      <w:r>
        <w:t xml:space="preserve"> test outputs were generated using following </w:t>
      </w:r>
      <w:proofErr w:type="spellStart"/>
      <w:r>
        <w:t>pytest</w:t>
      </w:r>
      <w:proofErr w:type="spellEnd"/>
      <w:r>
        <w:t xml:space="preserve"> command</w:t>
      </w:r>
    </w:p>
    <w:p w14:paraId="3F4303B5" w14:textId="77777777" w:rsidR="00CD7E02" w:rsidRDefault="00CD7E02" w:rsidP="00CD7E02">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r w:rsidRPr="00B71F9B">
        <w:rPr>
          <w:sz w:val="22"/>
          <w:szCs w:val="22"/>
        </w:rPr>
        <w:t xml:space="preserve">This step takes reference </w:t>
      </w:r>
      <w:proofErr w:type="gramStart"/>
      <w:r w:rsidRPr="00B71F9B">
        <w:rPr>
          <w:sz w:val="22"/>
          <w:szCs w:val="22"/>
        </w:rPr>
        <w:t>bitstream</w:t>
      </w:r>
      <w:proofErr w:type="gramEnd"/>
      <w:r w:rsidRPr="00B71F9B">
        <w:rPr>
          <w:sz w:val="22"/>
          <w:szCs w:val="22"/>
        </w:rPr>
        <w:t xml:space="preserve"> and decodes it using test decoder compiled on the test system.</w:t>
      </w:r>
      <w:r>
        <w:rPr>
          <w:sz w:val="22"/>
          <w:szCs w:val="22"/>
        </w:rPr>
        <w:t xml:space="preserve"> Furthermore, this step uses tools like MLD and SSNR to compare the test outputs and the reference outputs.</w:t>
      </w:r>
    </w:p>
    <w:p w14:paraId="1B729467" w14:textId="77777777" w:rsidR="008523D3" w:rsidRPr="008523D3" w:rsidRDefault="008523D3" w:rsidP="00CD7E02">
      <w:pPr>
        <w:pStyle w:val="ListParagraph"/>
        <w:ind w:left="644"/>
        <w:rPr>
          <w:rFonts w:eastAsia="SimSun"/>
          <w:lang w:val="en-US"/>
        </w:rPr>
      </w:pPr>
    </w:p>
    <w:p w14:paraId="2B1E2CF9" w14:textId="243777E7" w:rsidR="00B504F1" w:rsidRDefault="00B504F1" w:rsidP="00B157A8">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c>
          <w:tcPr>
            <w:tcW w:w="715" w:type="dxa"/>
          </w:tcPr>
          <w:p w14:paraId="4D314B35" w14:textId="77777777" w:rsidR="00771873" w:rsidRDefault="00771873" w:rsidP="00456FD2"/>
        </w:tc>
        <w:tc>
          <w:tcPr>
            <w:tcW w:w="2743" w:type="dxa"/>
          </w:tcPr>
          <w:p w14:paraId="771F09F1" w14:textId="77777777" w:rsidR="00771873" w:rsidRDefault="00771873" w:rsidP="00456FD2">
            <w:r>
              <w:t>Processor</w:t>
            </w:r>
          </w:p>
        </w:tc>
        <w:tc>
          <w:tcPr>
            <w:tcW w:w="1928" w:type="dxa"/>
          </w:tcPr>
          <w:p w14:paraId="7CCD4CA5" w14:textId="77777777" w:rsidR="00771873" w:rsidRDefault="00771873" w:rsidP="00456FD2">
            <w:r>
              <w:t>Platform</w:t>
            </w:r>
          </w:p>
        </w:tc>
        <w:tc>
          <w:tcPr>
            <w:tcW w:w="1945" w:type="dxa"/>
          </w:tcPr>
          <w:p w14:paraId="6B025DEF" w14:textId="77777777" w:rsidR="00771873" w:rsidRDefault="00771873" w:rsidP="00456FD2">
            <w:r>
              <w:t>Compiler</w:t>
            </w:r>
          </w:p>
        </w:tc>
        <w:tc>
          <w:tcPr>
            <w:tcW w:w="2019" w:type="dxa"/>
          </w:tcPr>
          <w:p w14:paraId="54DA8DBD" w14:textId="77777777" w:rsidR="00771873" w:rsidRDefault="00771873" w:rsidP="00456FD2">
            <w:r>
              <w:t>Compiler settings and optimization flags</w:t>
            </w:r>
          </w:p>
        </w:tc>
      </w:tr>
      <w:tr w:rsidR="00771873" w14:paraId="3A6A99ED" w14:textId="77777777" w:rsidTr="00456FD2">
        <w:tc>
          <w:tcPr>
            <w:tcW w:w="715" w:type="dxa"/>
          </w:tcPr>
          <w:p w14:paraId="424EB12C" w14:textId="77777777" w:rsidR="00771873" w:rsidRDefault="00771873" w:rsidP="00456FD2">
            <w:r>
              <w:t>1</w:t>
            </w:r>
          </w:p>
        </w:tc>
        <w:tc>
          <w:tcPr>
            <w:tcW w:w="2743" w:type="dxa"/>
          </w:tcPr>
          <w:p w14:paraId="5FEFBE5F" w14:textId="77777777" w:rsidR="00771873" w:rsidRDefault="00771873" w:rsidP="00456FD2">
            <w:r w:rsidRPr="008F4FDF">
              <w:t>Intel(R) Xeon(R) W-1290 CPU</w:t>
            </w:r>
          </w:p>
        </w:tc>
        <w:tc>
          <w:tcPr>
            <w:tcW w:w="1928" w:type="dxa"/>
          </w:tcPr>
          <w:p w14:paraId="0B67371B" w14:textId="77777777" w:rsidR="00771873" w:rsidRDefault="00771873" w:rsidP="00456FD2">
            <w:r>
              <w:t xml:space="preserve">Windows 11, SDK: </w:t>
            </w:r>
            <w:r w:rsidRPr="008F4FDF">
              <w:t>10.0.17763.0</w:t>
            </w:r>
          </w:p>
        </w:tc>
        <w:tc>
          <w:tcPr>
            <w:tcW w:w="1945" w:type="dxa"/>
          </w:tcPr>
          <w:p w14:paraId="11B9AC33" w14:textId="77777777" w:rsidR="00771873" w:rsidRDefault="00771873" w:rsidP="00456FD2">
            <w:r>
              <w:t>Microsoft Visual Studio</w:t>
            </w:r>
          </w:p>
          <w:p w14:paraId="1B0FEC82" w14:textId="77777777" w:rsidR="00771873" w:rsidRDefault="00771873" w:rsidP="00456FD2">
            <w:r>
              <w:t xml:space="preserve">Toolset: </w:t>
            </w:r>
            <w:r w:rsidRPr="008F4FDF">
              <w:t>Visual Studio 2017 (v141)</w:t>
            </w:r>
          </w:p>
          <w:p w14:paraId="4CF0F1BF" w14:textId="77777777" w:rsidR="00771873" w:rsidRDefault="00771873" w:rsidP="00456FD2">
            <w:proofErr w:type="spellStart"/>
            <w:r w:rsidRPr="008F4FDF">
              <w:t>ToolsVersion</w:t>
            </w:r>
            <w:proofErr w:type="spellEnd"/>
            <w:r w:rsidRPr="008F4FDF">
              <w:t>="15.0"</w:t>
            </w:r>
          </w:p>
        </w:tc>
        <w:tc>
          <w:tcPr>
            <w:tcW w:w="2019" w:type="dxa"/>
          </w:tcPr>
          <w:p w14:paraId="527700E8" w14:textId="77777777" w:rsidR="00771873" w:rsidRDefault="00771873" w:rsidP="00456FD2">
            <w:r>
              <w:t>Debug, Win32, Od (disabled), no optimizations</w:t>
            </w:r>
          </w:p>
        </w:tc>
      </w:tr>
      <w:tr w:rsidR="00771873" w14:paraId="2692A300" w14:textId="77777777" w:rsidTr="00456FD2">
        <w:tc>
          <w:tcPr>
            <w:tcW w:w="715" w:type="dxa"/>
          </w:tcPr>
          <w:p w14:paraId="269FE42D" w14:textId="77777777" w:rsidR="00771873" w:rsidRDefault="00771873" w:rsidP="00456FD2">
            <w:r>
              <w:t>2</w:t>
            </w:r>
          </w:p>
        </w:tc>
        <w:tc>
          <w:tcPr>
            <w:tcW w:w="2743" w:type="dxa"/>
          </w:tcPr>
          <w:p w14:paraId="5F016C56" w14:textId="77777777" w:rsidR="00771873" w:rsidRPr="008F4FDF" w:rsidRDefault="00771873" w:rsidP="00456FD2">
            <w:r w:rsidRPr="008F4FDF">
              <w:t>Intel(R) Xeon(R) W-1290 CPU</w:t>
            </w:r>
          </w:p>
        </w:tc>
        <w:tc>
          <w:tcPr>
            <w:tcW w:w="1928" w:type="dxa"/>
          </w:tcPr>
          <w:p w14:paraId="54A5FEDA" w14:textId="77777777" w:rsidR="00771873" w:rsidRDefault="00771873" w:rsidP="00456FD2">
            <w:r>
              <w:t xml:space="preserve">Linux, </w:t>
            </w:r>
            <w:r w:rsidRPr="008F4FDF">
              <w:t>Ubuntu 22.04.1</w:t>
            </w:r>
            <w:r>
              <w:t>, x86_64</w:t>
            </w:r>
          </w:p>
        </w:tc>
        <w:tc>
          <w:tcPr>
            <w:tcW w:w="1945" w:type="dxa"/>
          </w:tcPr>
          <w:p w14:paraId="7F2EC257" w14:textId="77777777" w:rsidR="00771873" w:rsidRDefault="00771873" w:rsidP="00456FD2">
            <w:r>
              <w:t>GCC 11.3</w:t>
            </w:r>
          </w:p>
        </w:tc>
        <w:tc>
          <w:tcPr>
            <w:tcW w:w="2019" w:type="dxa"/>
          </w:tcPr>
          <w:p w14:paraId="3FE278F2" w14:textId="77777777" w:rsidR="00771873" w:rsidRDefault="00771873" w:rsidP="00456FD2">
            <w:r>
              <w:t xml:space="preserve">O0, </w:t>
            </w:r>
            <w:proofErr w:type="spellStart"/>
            <w:r>
              <w:t>Makefile</w:t>
            </w:r>
            <w:proofErr w:type="spellEnd"/>
            <w:r>
              <w:t xml:space="preserve"> [8]</w:t>
            </w:r>
          </w:p>
          <w:p w14:paraId="6E46A0C5" w14:textId="77777777" w:rsidR="00771873" w:rsidRDefault="00771873" w:rsidP="00456FD2">
            <w:r>
              <w:t>Default setting with make -j</w:t>
            </w:r>
          </w:p>
        </w:tc>
      </w:tr>
    </w:tbl>
    <w:p w14:paraId="6283ED2C" w14:textId="77777777" w:rsidR="00771873" w:rsidRPr="008F4FDF" w:rsidRDefault="00771873" w:rsidP="00771873"/>
    <w:p w14:paraId="7A2E9755" w14:textId="58580314" w:rsidR="00771873" w:rsidRPr="00D17EC9" w:rsidRDefault="00771873" w:rsidP="00771873">
      <w:pPr>
        <w:jc w:val="center"/>
        <w:rPr>
          <w:b/>
          <w:bCs/>
        </w:rPr>
      </w:pPr>
      <w:r w:rsidRPr="00D17EC9">
        <w:rPr>
          <w:b/>
          <w:bCs/>
        </w:rPr>
        <w:t xml:space="preserve">Table </w:t>
      </w:r>
      <w:r>
        <w:rPr>
          <w:b/>
          <w:bCs/>
        </w:rPr>
        <w:t>3.1</w:t>
      </w:r>
      <w:r w:rsidRPr="00D17EC9">
        <w:rPr>
          <w:b/>
          <w:bCs/>
        </w:rPr>
        <w:t>.1 Reference platform and compiler settings</w:t>
      </w:r>
    </w:p>
    <w:p w14:paraId="1422197E" w14:textId="77777777" w:rsidR="00771873" w:rsidRPr="00771873" w:rsidRDefault="00771873" w:rsidP="00771873">
      <w:pPr>
        <w:rPr>
          <w:rFonts w:eastAsia="SimSun"/>
        </w:rPr>
      </w:pPr>
    </w:p>
    <w:p w14:paraId="4668DAE2" w14:textId="0DC3FCC7" w:rsidR="002E40C8" w:rsidRDefault="002E40C8" w:rsidP="00432A3F">
      <w:pPr>
        <w:pStyle w:val="Heading3"/>
        <w:rPr>
          <w:rFonts w:eastAsia="SimSun"/>
          <w:lang w:val="en-US"/>
        </w:rPr>
      </w:pPr>
      <w:r>
        <w:rPr>
          <w:rFonts w:eastAsia="SimSun"/>
          <w:lang w:val="en-US"/>
        </w:rPr>
        <w:lastRenderedPageBreak/>
        <w:t>Results</w:t>
      </w:r>
    </w:p>
    <w:p w14:paraId="47D2A338" w14:textId="7A3F3BE5" w:rsidR="00D86A31" w:rsidRPr="008D1B2F" w:rsidRDefault="00D86A31" w:rsidP="00D86A31">
      <w:pPr>
        <w:pStyle w:val="Heading4"/>
      </w:pPr>
      <w:r w:rsidRPr="008D1B2F">
        <w:t>MLD</w:t>
      </w:r>
      <w:r>
        <w:t xml:space="preserve"> and SSNR</w:t>
      </w:r>
    </w:p>
    <w:p w14:paraId="1B766C3C" w14:textId="77777777" w:rsidR="00D86A31" w:rsidRDefault="00D86A31" w:rsidP="00D86A31">
      <w:pPr>
        <w:pStyle w:val="Heading5"/>
        <w:rPr>
          <w:rFonts w:eastAsia="SimSun"/>
          <w:lang w:val="en-US"/>
        </w:rPr>
      </w:pPr>
      <w:r>
        <w:rPr>
          <w:rFonts w:eastAsia="SimSun"/>
          <w:lang w:val="en-US"/>
        </w:rPr>
        <w:t>Experiment 1</w:t>
      </w:r>
    </w:p>
    <w:p w14:paraId="3C17E68D" w14:textId="29E1710C" w:rsidR="00D86A31" w:rsidRPr="00811B65" w:rsidRDefault="00C03D5A" w:rsidP="00D86A31">
      <w:r>
        <w:t xml:space="preserve">In this experiment, </w:t>
      </w:r>
      <w:r w:rsidR="00D86A31">
        <w:t>windows MSVS reference</w:t>
      </w:r>
      <w:r>
        <w:t xml:space="preserve"> is used (platform/compiler settings</w:t>
      </w:r>
      <w:r w:rsidR="00D86A31">
        <w:t xml:space="preserve"> as mentioned in Table 3.1.1</w:t>
      </w:r>
      <w:r>
        <w:t>)</w:t>
      </w:r>
      <w:r w:rsidR="00D86A31">
        <w:t xml:space="preserve">. Test outputs </w:t>
      </w:r>
      <w:r>
        <w:t xml:space="preserve">are </w:t>
      </w:r>
      <w:r w:rsidR="00D86A31">
        <w:t>generated on windows and Linux platform with various compiler settings.</w:t>
      </w:r>
    </w:p>
    <w:p w14:paraId="6D805066" w14:textId="77777777" w:rsidR="00D86A31" w:rsidRPr="009A794C" w:rsidRDefault="00D86A31" w:rsidP="009A794C">
      <w:pPr>
        <w:rPr>
          <w:lang w:val="en-US"/>
        </w:rPr>
      </w:pPr>
      <w:r w:rsidRPr="009A794C">
        <w:rPr>
          <w:lang w:val="en-US"/>
        </w:rPr>
        <w:t>Total number of tests: 626</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c>
          <w:tcPr>
            <w:tcW w:w="1266" w:type="dxa"/>
          </w:tcPr>
          <w:p w14:paraId="6E994746" w14:textId="77777777" w:rsidR="00D86A31" w:rsidRPr="009237BE" w:rsidRDefault="00D86A31" w:rsidP="00456FD2">
            <w:pPr>
              <w:rPr>
                <w:b/>
                <w:bCs/>
              </w:rPr>
            </w:pPr>
            <w:r w:rsidRPr="009237BE">
              <w:rPr>
                <w:b/>
                <w:bCs/>
              </w:rPr>
              <w:t>Platform</w:t>
            </w:r>
          </w:p>
        </w:tc>
        <w:tc>
          <w:tcPr>
            <w:tcW w:w="1931" w:type="dxa"/>
          </w:tcPr>
          <w:p w14:paraId="095029C4" w14:textId="77777777" w:rsidR="00D86A31" w:rsidRPr="009237BE" w:rsidRDefault="00D86A31" w:rsidP="00456FD2">
            <w:pPr>
              <w:rPr>
                <w:b/>
                <w:bCs/>
              </w:rPr>
            </w:pPr>
            <w:r w:rsidRPr="009237BE">
              <w:rPr>
                <w:b/>
                <w:bCs/>
              </w:rPr>
              <w:t>Compiler</w:t>
            </w:r>
          </w:p>
        </w:tc>
        <w:tc>
          <w:tcPr>
            <w:tcW w:w="1394" w:type="dxa"/>
          </w:tcPr>
          <w:p w14:paraId="635EF5E1" w14:textId="77777777" w:rsidR="00D86A31" w:rsidRPr="009237BE" w:rsidRDefault="00D86A31" w:rsidP="00456FD2">
            <w:pPr>
              <w:rPr>
                <w:b/>
                <w:bCs/>
              </w:rPr>
            </w:pPr>
            <w:r w:rsidRPr="009237BE">
              <w:rPr>
                <w:b/>
                <w:bCs/>
              </w:rPr>
              <w:t>Compiler settings and optimization flags</w:t>
            </w:r>
          </w:p>
        </w:tc>
        <w:tc>
          <w:tcPr>
            <w:tcW w:w="804" w:type="dxa"/>
          </w:tcPr>
          <w:p w14:paraId="4D0BA2FC" w14:textId="77777777" w:rsidR="00D86A31" w:rsidRPr="009237BE" w:rsidRDefault="00D86A31" w:rsidP="00456FD2">
            <w:pPr>
              <w:rPr>
                <w:b/>
                <w:bCs/>
              </w:rPr>
            </w:pPr>
            <w:r>
              <w:rPr>
                <w:b/>
                <w:bCs/>
              </w:rPr>
              <w:t xml:space="preserve">Max </w:t>
            </w:r>
            <w:r w:rsidRPr="009237BE">
              <w:rPr>
                <w:b/>
                <w:bCs/>
              </w:rPr>
              <w:t>MLD</w:t>
            </w:r>
          </w:p>
        </w:tc>
        <w:tc>
          <w:tcPr>
            <w:tcW w:w="720" w:type="dxa"/>
          </w:tcPr>
          <w:p w14:paraId="52788D1D" w14:textId="77777777" w:rsidR="00D86A31" w:rsidRPr="009237BE" w:rsidRDefault="00D86A31" w:rsidP="00456FD2">
            <w:pPr>
              <w:rPr>
                <w:b/>
                <w:bCs/>
              </w:rPr>
            </w:pPr>
            <w:r>
              <w:rPr>
                <w:b/>
                <w:bCs/>
              </w:rPr>
              <w:t>% tests &lt; 5 MLD</w:t>
            </w:r>
          </w:p>
        </w:tc>
        <w:tc>
          <w:tcPr>
            <w:tcW w:w="709" w:type="dxa"/>
          </w:tcPr>
          <w:p w14:paraId="75CA7D21" w14:textId="77777777" w:rsidR="00D86A31" w:rsidRDefault="00D86A31" w:rsidP="00456FD2">
            <w:pPr>
              <w:rPr>
                <w:b/>
                <w:bCs/>
              </w:rPr>
            </w:pPr>
            <w:r>
              <w:rPr>
                <w:b/>
                <w:bCs/>
              </w:rPr>
              <w:t>% tests &lt; 2 MLD</w:t>
            </w:r>
          </w:p>
        </w:tc>
        <w:tc>
          <w:tcPr>
            <w:tcW w:w="731" w:type="dxa"/>
          </w:tcPr>
          <w:p w14:paraId="742F54E5" w14:textId="77777777" w:rsidR="00D86A31" w:rsidRDefault="00D86A31" w:rsidP="00456FD2">
            <w:pPr>
              <w:rPr>
                <w:b/>
                <w:bCs/>
              </w:rPr>
            </w:pPr>
            <w:r>
              <w:rPr>
                <w:b/>
                <w:bCs/>
              </w:rPr>
              <w:t>Min SSNR</w:t>
            </w:r>
          </w:p>
        </w:tc>
        <w:tc>
          <w:tcPr>
            <w:tcW w:w="1080" w:type="dxa"/>
          </w:tcPr>
          <w:p w14:paraId="56D8C369" w14:textId="77777777" w:rsidR="00D86A31" w:rsidRDefault="00D86A31" w:rsidP="00456FD2">
            <w:pPr>
              <w:rPr>
                <w:b/>
                <w:bCs/>
              </w:rPr>
            </w:pPr>
            <w:r>
              <w:rPr>
                <w:b/>
                <w:bCs/>
              </w:rPr>
              <w:t>% tests &gt; 50 SSNR</w:t>
            </w:r>
          </w:p>
        </w:tc>
        <w:tc>
          <w:tcPr>
            <w:tcW w:w="990" w:type="dxa"/>
          </w:tcPr>
          <w:p w14:paraId="54CD747A" w14:textId="77777777" w:rsidR="00D86A31" w:rsidRDefault="00D86A31" w:rsidP="00456FD2">
            <w:pPr>
              <w:rPr>
                <w:b/>
                <w:bCs/>
              </w:rPr>
            </w:pPr>
            <w:r>
              <w:rPr>
                <w:b/>
                <w:bCs/>
              </w:rPr>
              <w:t>crashes</w:t>
            </w:r>
          </w:p>
        </w:tc>
      </w:tr>
      <w:tr w:rsidR="00D86A31" w14:paraId="3E40AD0F" w14:textId="77777777" w:rsidTr="00456FD2">
        <w:tc>
          <w:tcPr>
            <w:tcW w:w="1266" w:type="dxa"/>
          </w:tcPr>
          <w:p w14:paraId="641A87CC" w14:textId="77777777" w:rsidR="00D86A31" w:rsidRDefault="00D86A31" w:rsidP="00456FD2">
            <w:r>
              <w:t xml:space="preserve">Windows 11, SDK: </w:t>
            </w:r>
            <w:r w:rsidRPr="008F4FDF">
              <w:t>10.0.17763.0</w:t>
            </w:r>
          </w:p>
        </w:tc>
        <w:tc>
          <w:tcPr>
            <w:tcW w:w="1931" w:type="dxa"/>
          </w:tcPr>
          <w:p w14:paraId="68D890CC" w14:textId="77777777" w:rsidR="00D86A31" w:rsidRDefault="00D86A31" w:rsidP="00456FD2">
            <w:r>
              <w:t>Microsoft Visual Studio</w:t>
            </w:r>
          </w:p>
          <w:p w14:paraId="5737CD55" w14:textId="77777777" w:rsidR="00D86A31" w:rsidRDefault="00D86A31" w:rsidP="00456FD2">
            <w:r>
              <w:t xml:space="preserve">Toolset: </w:t>
            </w:r>
            <w:r w:rsidRPr="008F4FDF">
              <w:t>Visual Studio 2017 (v141)</w:t>
            </w:r>
          </w:p>
          <w:p w14:paraId="12CD0CF3" w14:textId="77777777" w:rsidR="00D86A31" w:rsidRDefault="00D86A31" w:rsidP="00456FD2">
            <w:proofErr w:type="spellStart"/>
            <w:r w:rsidRPr="008F4FDF">
              <w:t>ToolsVersion</w:t>
            </w:r>
            <w:proofErr w:type="spellEnd"/>
            <w:r w:rsidRPr="008F4FDF">
              <w:t>="15.0"</w:t>
            </w:r>
          </w:p>
        </w:tc>
        <w:tc>
          <w:tcPr>
            <w:tcW w:w="1394" w:type="dxa"/>
          </w:tcPr>
          <w:p w14:paraId="5F767C4D" w14:textId="77777777" w:rsidR="00D86A31" w:rsidRDefault="00D86A31" w:rsidP="00456FD2">
            <w:r>
              <w:t>Release, Win32, O2 (Favor speed)</w:t>
            </w:r>
          </w:p>
        </w:tc>
        <w:tc>
          <w:tcPr>
            <w:tcW w:w="804" w:type="dxa"/>
          </w:tcPr>
          <w:p w14:paraId="5F8B6E63" w14:textId="77777777" w:rsidR="00D86A31" w:rsidRDefault="00D86A31" w:rsidP="00456FD2">
            <w:r w:rsidRPr="00D6171E">
              <w:t>1.</w:t>
            </w:r>
            <w:r>
              <w:t>26</w:t>
            </w:r>
          </w:p>
        </w:tc>
        <w:tc>
          <w:tcPr>
            <w:tcW w:w="720" w:type="dxa"/>
          </w:tcPr>
          <w:p w14:paraId="0316B2B2" w14:textId="77777777" w:rsidR="00D86A31" w:rsidRPr="00B37669" w:rsidRDefault="00D86A31" w:rsidP="00456FD2">
            <w:r>
              <w:t>100</w:t>
            </w:r>
          </w:p>
        </w:tc>
        <w:tc>
          <w:tcPr>
            <w:tcW w:w="709" w:type="dxa"/>
          </w:tcPr>
          <w:p w14:paraId="18D20B44" w14:textId="77777777" w:rsidR="00D86A31" w:rsidRDefault="00D86A31" w:rsidP="00456FD2">
            <w:r>
              <w:t>100</w:t>
            </w:r>
          </w:p>
        </w:tc>
        <w:tc>
          <w:tcPr>
            <w:tcW w:w="731" w:type="dxa"/>
          </w:tcPr>
          <w:p w14:paraId="4D06F6D0" w14:textId="77777777" w:rsidR="00D86A31" w:rsidRDefault="00D86A31" w:rsidP="00456FD2">
            <w:r>
              <w:t>31.88</w:t>
            </w:r>
          </w:p>
        </w:tc>
        <w:tc>
          <w:tcPr>
            <w:tcW w:w="1080" w:type="dxa"/>
          </w:tcPr>
          <w:p w14:paraId="1F376281" w14:textId="77777777" w:rsidR="00D86A31" w:rsidRDefault="00D86A31" w:rsidP="00456FD2">
            <w:r>
              <w:t>99.84</w:t>
            </w:r>
          </w:p>
        </w:tc>
        <w:tc>
          <w:tcPr>
            <w:tcW w:w="990" w:type="dxa"/>
          </w:tcPr>
          <w:p w14:paraId="2ACAB9A5" w14:textId="77777777" w:rsidR="00D86A31" w:rsidRDefault="00D86A31" w:rsidP="00456FD2">
            <w:r>
              <w:t>0</w:t>
            </w:r>
          </w:p>
        </w:tc>
      </w:tr>
      <w:tr w:rsidR="00D86A31" w14:paraId="0B5D8AB5" w14:textId="77777777" w:rsidTr="00456FD2">
        <w:tc>
          <w:tcPr>
            <w:tcW w:w="1266" w:type="dxa"/>
          </w:tcPr>
          <w:p w14:paraId="523BE22E" w14:textId="77777777" w:rsidR="00D86A31" w:rsidRDefault="00D86A31" w:rsidP="00456FD2">
            <w:r>
              <w:t xml:space="preserve">Windows 11, SDK: </w:t>
            </w:r>
            <w:r w:rsidRPr="008F4FDF">
              <w:t>10.0.17763.0</w:t>
            </w:r>
          </w:p>
        </w:tc>
        <w:tc>
          <w:tcPr>
            <w:tcW w:w="1931" w:type="dxa"/>
          </w:tcPr>
          <w:p w14:paraId="5E60CE5C" w14:textId="77777777" w:rsidR="00D86A31" w:rsidRDefault="00D86A31" w:rsidP="00456FD2">
            <w:r>
              <w:t>Microsoft Visual Studio</w:t>
            </w:r>
          </w:p>
          <w:p w14:paraId="42D97C7C" w14:textId="77777777" w:rsidR="00D86A31" w:rsidRDefault="00D86A31" w:rsidP="00456FD2">
            <w:r>
              <w:t xml:space="preserve">Toolset: </w:t>
            </w:r>
            <w:r w:rsidRPr="008F4FDF">
              <w:t>Visual Studio 2017 (v141)</w:t>
            </w:r>
          </w:p>
          <w:p w14:paraId="2C896B74" w14:textId="77777777" w:rsidR="00D86A31" w:rsidRDefault="00D86A31" w:rsidP="00456FD2">
            <w:proofErr w:type="spellStart"/>
            <w:r w:rsidRPr="008F4FDF">
              <w:t>ToolsVersion</w:t>
            </w:r>
            <w:proofErr w:type="spellEnd"/>
            <w:r w:rsidRPr="008F4FDF">
              <w:t>="15.0"</w:t>
            </w:r>
          </w:p>
        </w:tc>
        <w:tc>
          <w:tcPr>
            <w:tcW w:w="1394" w:type="dxa"/>
          </w:tcPr>
          <w:p w14:paraId="2EEC02C7" w14:textId="77777777" w:rsidR="00D86A31" w:rsidRDefault="00D86A31" w:rsidP="00456FD2">
            <w:r>
              <w:t>Release, Win32, O1 (Favor size)</w:t>
            </w:r>
          </w:p>
        </w:tc>
        <w:tc>
          <w:tcPr>
            <w:tcW w:w="804" w:type="dxa"/>
          </w:tcPr>
          <w:p w14:paraId="2F336AA1" w14:textId="77777777" w:rsidR="00D86A31" w:rsidRPr="00D6171E" w:rsidRDefault="00D86A31" w:rsidP="00456FD2">
            <w:r>
              <w:t>3.54 (Note 1)</w:t>
            </w:r>
          </w:p>
        </w:tc>
        <w:tc>
          <w:tcPr>
            <w:tcW w:w="720" w:type="dxa"/>
          </w:tcPr>
          <w:p w14:paraId="628E7043" w14:textId="77777777" w:rsidR="00D86A31" w:rsidRDefault="00D86A31" w:rsidP="00456FD2">
            <w:r>
              <w:t>100</w:t>
            </w:r>
          </w:p>
        </w:tc>
        <w:tc>
          <w:tcPr>
            <w:tcW w:w="709" w:type="dxa"/>
          </w:tcPr>
          <w:p w14:paraId="0D75A903" w14:textId="77777777" w:rsidR="00D86A31" w:rsidRDefault="00D86A31" w:rsidP="00456FD2">
            <w:r>
              <w:t>99.84</w:t>
            </w:r>
          </w:p>
        </w:tc>
        <w:tc>
          <w:tcPr>
            <w:tcW w:w="731" w:type="dxa"/>
          </w:tcPr>
          <w:p w14:paraId="75E1966D" w14:textId="77777777" w:rsidR="00D86A31" w:rsidRDefault="00D86A31" w:rsidP="00456FD2">
            <w:r>
              <w:t>54.98</w:t>
            </w:r>
          </w:p>
        </w:tc>
        <w:tc>
          <w:tcPr>
            <w:tcW w:w="1080" w:type="dxa"/>
          </w:tcPr>
          <w:p w14:paraId="6A54D898" w14:textId="77777777" w:rsidR="00D86A31" w:rsidRDefault="00D86A31" w:rsidP="00456FD2">
            <w:r>
              <w:t>100</w:t>
            </w:r>
          </w:p>
        </w:tc>
        <w:tc>
          <w:tcPr>
            <w:tcW w:w="990" w:type="dxa"/>
          </w:tcPr>
          <w:p w14:paraId="540628F1" w14:textId="77777777" w:rsidR="00D86A31" w:rsidRDefault="00D86A31" w:rsidP="00456FD2">
            <w:r>
              <w:t>0</w:t>
            </w:r>
          </w:p>
        </w:tc>
      </w:tr>
      <w:tr w:rsidR="00D86A31" w14:paraId="371B629E" w14:textId="77777777" w:rsidTr="00456FD2">
        <w:tc>
          <w:tcPr>
            <w:tcW w:w="1266" w:type="dxa"/>
          </w:tcPr>
          <w:p w14:paraId="1E9EFD79" w14:textId="77777777" w:rsidR="00D86A31" w:rsidRDefault="00D86A31" w:rsidP="00456FD2">
            <w:r>
              <w:t xml:space="preserve">Linux, </w:t>
            </w:r>
            <w:r w:rsidRPr="008F4FDF">
              <w:t>Ubuntu 22.04.1</w:t>
            </w:r>
            <w:r>
              <w:t>, x86_64</w:t>
            </w:r>
          </w:p>
        </w:tc>
        <w:tc>
          <w:tcPr>
            <w:tcW w:w="1931" w:type="dxa"/>
          </w:tcPr>
          <w:p w14:paraId="546EDBE1" w14:textId="77777777" w:rsidR="00D86A31" w:rsidRDefault="00D86A31" w:rsidP="00456FD2">
            <w:r>
              <w:t>GCC 11.3</w:t>
            </w:r>
          </w:p>
        </w:tc>
        <w:tc>
          <w:tcPr>
            <w:tcW w:w="1394" w:type="dxa"/>
          </w:tcPr>
          <w:p w14:paraId="3BF6272C" w14:textId="77777777" w:rsidR="00D86A31" w:rsidRDefault="00D86A31" w:rsidP="00456FD2">
            <w:r>
              <w:t xml:space="preserve">O0, </w:t>
            </w:r>
            <w:proofErr w:type="spellStart"/>
            <w:r>
              <w:t>Makefile</w:t>
            </w:r>
            <w:proofErr w:type="spellEnd"/>
            <w:r>
              <w:t xml:space="preserve"> [8]</w:t>
            </w:r>
          </w:p>
          <w:p w14:paraId="6D49940E" w14:textId="77777777" w:rsidR="00D86A31" w:rsidRDefault="00D86A31" w:rsidP="00456FD2">
            <w:r>
              <w:t>Default setting with make -j</w:t>
            </w:r>
          </w:p>
        </w:tc>
        <w:tc>
          <w:tcPr>
            <w:tcW w:w="804" w:type="dxa"/>
          </w:tcPr>
          <w:p w14:paraId="3AC1CB75" w14:textId="77777777" w:rsidR="00D86A31" w:rsidRDefault="00D86A31" w:rsidP="00456FD2">
            <w:r>
              <w:t>0.8</w:t>
            </w:r>
          </w:p>
        </w:tc>
        <w:tc>
          <w:tcPr>
            <w:tcW w:w="720" w:type="dxa"/>
          </w:tcPr>
          <w:p w14:paraId="37A71069" w14:textId="77777777" w:rsidR="00D86A31" w:rsidRDefault="00D86A31" w:rsidP="00456FD2">
            <w:r>
              <w:t>100</w:t>
            </w:r>
          </w:p>
        </w:tc>
        <w:tc>
          <w:tcPr>
            <w:tcW w:w="709" w:type="dxa"/>
          </w:tcPr>
          <w:p w14:paraId="1F2D5BDF" w14:textId="77777777" w:rsidR="00D86A31" w:rsidRDefault="00D86A31" w:rsidP="00456FD2">
            <w:r>
              <w:t>100</w:t>
            </w:r>
          </w:p>
        </w:tc>
        <w:tc>
          <w:tcPr>
            <w:tcW w:w="731" w:type="dxa"/>
          </w:tcPr>
          <w:p w14:paraId="2A2A37AE" w14:textId="77777777" w:rsidR="00D86A31" w:rsidRDefault="00D86A31" w:rsidP="00456FD2">
            <w:r>
              <w:t>54.22</w:t>
            </w:r>
          </w:p>
        </w:tc>
        <w:tc>
          <w:tcPr>
            <w:tcW w:w="1080" w:type="dxa"/>
          </w:tcPr>
          <w:p w14:paraId="30A6D47F" w14:textId="77777777" w:rsidR="00D86A31" w:rsidRDefault="00D86A31" w:rsidP="00456FD2">
            <w:r>
              <w:t>100</w:t>
            </w:r>
          </w:p>
        </w:tc>
        <w:tc>
          <w:tcPr>
            <w:tcW w:w="990" w:type="dxa"/>
          </w:tcPr>
          <w:p w14:paraId="0B32CE27" w14:textId="77777777" w:rsidR="00D86A31" w:rsidRDefault="00D86A31" w:rsidP="00456FD2">
            <w:r>
              <w:t>0</w:t>
            </w:r>
          </w:p>
        </w:tc>
      </w:tr>
      <w:tr w:rsidR="00D86A31" w14:paraId="743FC49D" w14:textId="77777777" w:rsidTr="00456FD2">
        <w:tc>
          <w:tcPr>
            <w:tcW w:w="1266" w:type="dxa"/>
          </w:tcPr>
          <w:p w14:paraId="30A326EF" w14:textId="77777777" w:rsidR="00D86A31" w:rsidRDefault="00D86A31" w:rsidP="00456FD2">
            <w:r>
              <w:t xml:space="preserve">Linux, </w:t>
            </w:r>
            <w:r w:rsidRPr="008F4FDF">
              <w:t>Ubuntu 22.04.1</w:t>
            </w:r>
            <w:r>
              <w:t>, x86_64</w:t>
            </w:r>
          </w:p>
        </w:tc>
        <w:tc>
          <w:tcPr>
            <w:tcW w:w="1931" w:type="dxa"/>
          </w:tcPr>
          <w:p w14:paraId="7E196900" w14:textId="77777777" w:rsidR="00D86A31" w:rsidRDefault="00D86A31" w:rsidP="00456FD2">
            <w:r>
              <w:t>GCC 11.3</w:t>
            </w:r>
          </w:p>
        </w:tc>
        <w:tc>
          <w:tcPr>
            <w:tcW w:w="1394" w:type="dxa"/>
          </w:tcPr>
          <w:p w14:paraId="2FDE1E76" w14:textId="77777777" w:rsidR="00D86A31" w:rsidRDefault="00D86A31" w:rsidP="00456FD2">
            <w:proofErr w:type="spellStart"/>
            <w:r>
              <w:t>Makefile</w:t>
            </w:r>
            <w:proofErr w:type="spellEnd"/>
            <w:r>
              <w:t xml:space="preserve"> [8]</w:t>
            </w:r>
          </w:p>
          <w:p w14:paraId="77435946" w14:textId="77777777" w:rsidR="00D86A31" w:rsidRDefault="00D86A31" w:rsidP="00456FD2">
            <w:r>
              <w:t>Modifications: O3 optimization</w:t>
            </w:r>
          </w:p>
        </w:tc>
        <w:tc>
          <w:tcPr>
            <w:tcW w:w="804" w:type="dxa"/>
          </w:tcPr>
          <w:p w14:paraId="6DC4CC69" w14:textId="77777777" w:rsidR="00D86A31" w:rsidRDefault="00D86A31" w:rsidP="00456FD2">
            <w:r>
              <w:t>0.8</w:t>
            </w:r>
          </w:p>
        </w:tc>
        <w:tc>
          <w:tcPr>
            <w:tcW w:w="720" w:type="dxa"/>
          </w:tcPr>
          <w:p w14:paraId="31E2CD42" w14:textId="77777777" w:rsidR="00D86A31" w:rsidRPr="00BA7AD0" w:rsidRDefault="00D86A31" w:rsidP="00456FD2">
            <w:r>
              <w:t>100</w:t>
            </w:r>
          </w:p>
        </w:tc>
        <w:tc>
          <w:tcPr>
            <w:tcW w:w="709" w:type="dxa"/>
          </w:tcPr>
          <w:p w14:paraId="64E93338" w14:textId="77777777" w:rsidR="00D86A31" w:rsidRDefault="00D86A31" w:rsidP="00456FD2">
            <w:r>
              <w:t>100</w:t>
            </w:r>
          </w:p>
        </w:tc>
        <w:tc>
          <w:tcPr>
            <w:tcW w:w="731" w:type="dxa"/>
          </w:tcPr>
          <w:p w14:paraId="615EC7CE" w14:textId="77777777" w:rsidR="00D86A31" w:rsidRDefault="00D86A31" w:rsidP="00456FD2">
            <w:r>
              <w:t>54.22</w:t>
            </w:r>
          </w:p>
        </w:tc>
        <w:tc>
          <w:tcPr>
            <w:tcW w:w="1080" w:type="dxa"/>
          </w:tcPr>
          <w:p w14:paraId="0C240939" w14:textId="77777777" w:rsidR="00D86A31" w:rsidRDefault="00D86A31" w:rsidP="00456FD2">
            <w:r>
              <w:t>100</w:t>
            </w:r>
          </w:p>
        </w:tc>
        <w:tc>
          <w:tcPr>
            <w:tcW w:w="990" w:type="dxa"/>
          </w:tcPr>
          <w:p w14:paraId="5D828BF3" w14:textId="77777777" w:rsidR="00D86A31" w:rsidRDefault="00D86A31" w:rsidP="00456FD2">
            <w:r>
              <w:t>0</w:t>
            </w:r>
          </w:p>
        </w:tc>
      </w:tr>
      <w:tr w:rsidR="00D86A31" w14:paraId="49FDADD4" w14:textId="77777777" w:rsidTr="00456FD2">
        <w:tc>
          <w:tcPr>
            <w:tcW w:w="1266" w:type="dxa"/>
          </w:tcPr>
          <w:p w14:paraId="4D66A4FC" w14:textId="77777777" w:rsidR="00D86A31" w:rsidRDefault="00D86A31" w:rsidP="00456FD2">
            <w:r>
              <w:t xml:space="preserve">Linux, </w:t>
            </w:r>
            <w:r w:rsidRPr="008F4FDF">
              <w:t>Ubuntu 22.04.1</w:t>
            </w:r>
            <w:r>
              <w:t>, x86_64</w:t>
            </w:r>
          </w:p>
        </w:tc>
        <w:tc>
          <w:tcPr>
            <w:tcW w:w="1931" w:type="dxa"/>
          </w:tcPr>
          <w:p w14:paraId="75D42B64" w14:textId="77777777" w:rsidR="00D86A31" w:rsidRDefault="00D86A31" w:rsidP="00456FD2">
            <w:r>
              <w:t>Clang 14.0.0</w:t>
            </w:r>
          </w:p>
        </w:tc>
        <w:tc>
          <w:tcPr>
            <w:tcW w:w="1394" w:type="dxa"/>
          </w:tcPr>
          <w:p w14:paraId="67917EFB" w14:textId="77777777" w:rsidR="00D86A31" w:rsidRDefault="00D86A31" w:rsidP="00456FD2">
            <w:proofErr w:type="spellStart"/>
            <w:r>
              <w:t>Makefile</w:t>
            </w:r>
            <w:proofErr w:type="spellEnd"/>
            <w:r>
              <w:t xml:space="preserve"> [8]</w:t>
            </w:r>
          </w:p>
          <w:p w14:paraId="53C15380" w14:textId="77777777" w:rsidR="00D86A31" w:rsidRDefault="00D86A31" w:rsidP="00456FD2">
            <w:r>
              <w:t>Modifications: Clang and O2 optimization</w:t>
            </w:r>
          </w:p>
        </w:tc>
        <w:tc>
          <w:tcPr>
            <w:tcW w:w="804" w:type="dxa"/>
          </w:tcPr>
          <w:p w14:paraId="3AAD3A0E" w14:textId="77777777" w:rsidR="00D86A31" w:rsidRPr="00EA341C" w:rsidRDefault="00D86A31" w:rsidP="00456FD2">
            <w:r>
              <w:t>0.8</w:t>
            </w:r>
          </w:p>
        </w:tc>
        <w:tc>
          <w:tcPr>
            <w:tcW w:w="720" w:type="dxa"/>
          </w:tcPr>
          <w:p w14:paraId="2298FBC9" w14:textId="77777777" w:rsidR="00D86A31" w:rsidRPr="00BA7AD0" w:rsidRDefault="00D86A31" w:rsidP="00456FD2">
            <w:r>
              <w:t>100</w:t>
            </w:r>
          </w:p>
        </w:tc>
        <w:tc>
          <w:tcPr>
            <w:tcW w:w="709" w:type="dxa"/>
          </w:tcPr>
          <w:p w14:paraId="6200198C" w14:textId="77777777" w:rsidR="00D86A31" w:rsidRDefault="00D86A31" w:rsidP="00456FD2">
            <w:r>
              <w:t>100</w:t>
            </w:r>
          </w:p>
        </w:tc>
        <w:tc>
          <w:tcPr>
            <w:tcW w:w="731" w:type="dxa"/>
          </w:tcPr>
          <w:p w14:paraId="38E0ED4C" w14:textId="77777777" w:rsidR="00D86A31" w:rsidRDefault="00D86A31" w:rsidP="00456FD2">
            <w:r>
              <w:t>54.22</w:t>
            </w:r>
          </w:p>
        </w:tc>
        <w:tc>
          <w:tcPr>
            <w:tcW w:w="1080" w:type="dxa"/>
          </w:tcPr>
          <w:p w14:paraId="27FC437E" w14:textId="77777777" w:rsidR="00D86A31" w:rsidRDefault="00D86A31" w:rsidP="00456FD2">
            <w:r>
              <w:t>100</w:t>
            </w:r>
          </w:p>
        </w:tc>
        <w:tc>
          <w:tcPr>
            <w:tcW w:w="990" w:type="dxa"/>
          </w:tcPr>
          <w:p w14:paraId="13B60C2C" w14:textId="77777777" w:rsidR="00D86A31" w:rsidRDefault="00D86A31" w:rsidP="00456FD2">
            <w:r>
              <w:t>0</w:t>
            </w:r>
          </w:p>
        </w:tc>
      </w:tr>
      <w:tr w:rsidR="00D86A31" w14:paraId="00F9581E" w14:textId="77777777" w:rsidTr="00456FD2">
        <w:tc>
          <w:tcPr>
            <w:tcW w:w="1266" w:type="dxa"/>
          </w:tcPr>
          <w:p w14:paraId="2402808C" w14:textId="77777777" w:rsidR="00D86A31" w:rsidRDefault="00D86A31" w:rsidP="00456FD2">
            <w:r>
              <w:t xml:space="preserve">Linux, </w:t>
            </w:r>
            <w:r w:rsidRPr="008F4FDF">
              <w:t>Ubuntu 22.04.1</w:t>
            </w:r>
            <w:r>
              <w:t>, x86_64</w:t>
            </w:r>
          </w:p>
        </w:tc>
        <w:tc>
          <w:tcPr>
            <w:tcW w:w="1931" w:type="dxa"/>
          </w:tcPr>
          <w:p w14:paraId="0F0A4F3B" w14:textId="77777777" w:rsidR="00D86A31" w:rsidRDefault="00D86A31" w:rsidP="00456FD2">
            <w:r>
              <w:t>Clang 14.0.0</w:t>
            </w:r>
          </w:p>
        </w:tc>
        <w:tc>
          <w:tcPr>
            <w:tcW w:w="1394" w:type="dxa"/>
          </w:tcPr>
          <w:p w14:paraId="198E5225" w14:textId="77777777" w:rsidR="00D86A31" w:rsidRDefault="00D86A31" w:rsidP="00456FD2">
            <w:proofErr w:type="spellStart"/>
            <w:r>
              <w:t>Makefile</w:t>
            </w:r>
            <w:proofErr w:type="spellEnd"/>
            <w:r>
              <w:t xml:space="preserve"> [8]</w:t>
            </w:r>
          </w:p>
          <w:p w14:paraId="03F20267" w14:textId="77777777" w:rsidR="00D86A31" w:rsidRDefault="00D86A31" w:rsidP="00456FD2">
            <w:r>
              <w:t>Modifications: Clang and O3 optimization</w:t>
            </w:r>
          </w:p>
        </w:tc>
        <w:tc>
          <w:tcPr>
            <w:tcW w:w="804" w:type="dxa"/>
          </w:tcPr>
          <w:p w14:paraId="7652DC4B" w14:textId="77777777" w:rsidR="00D86A31" w:rsidRPr="00BA7AD0" w:rsidRDefault="00D86A31" w:rsidP="00456FD2">
            <w:r>
              <w:t>0.8</w:t>
            </w:r>
          </w:p>
        </w:tc>
        <w:tc>
          <w:tcPr>
            <w:tcW w:w="720" w:type="dxa"/>
          </w:tcPr>
          <w:p w14:paraId="63DA0FE5" w14:textId="77777777" w:rsidR="00D86A31" w:rsidRPr="00BA7AD0" w:rsidRDefault="00D86A31" w:rsidP="00456FD2">
            <w:r>
              <w:t>100</w:t>
            </w:r>
          </w:p>
        </w:tc>
        <w:tc>
          <w:tcPr>
            <w:tcW w:w="709" w:type="dxa"/>
          </w:tcPr>
          <w:p w14:paraId="3FA0BEB3" w14:textId="77777777" w:rsidR="00D86A31" w:rsidRDefault="00D86A31" w:rsidP="00456FD2">
            <w:r>
              <w:t>100</w:t>
            </w:r>
          </w:p>
        </w:tc>
        <w:tc>
          <w:tcPr>
            <w:tcW w:w="731" w:type="dxa"/>
          </w:tcPr>
          <w:p w14:paraId="14C0B232" w14:textId="77777777" w:rsidR="00D86A31" w:rsidRDefault="00D86A31" w:rsidP="00456FD2">
            <w:r>
              <w:t>54.22</w:t>
            </w:r>
          </w:p>
        </w:tc>
        <w:tc>
          <w:tcPr>
            <w:tcW w:w="1080" w:type="dxa"/>
          </w:tcPr>
          <w:p w14:paraId="3F80E17C" w14:textId="77777777" w:rsidR="00D86A31" w:rsidRDefault="00D86A31" w:rsidP="00456FD2">
            <w:r>
              <w:t>100</w:t>
            </w:r>
          </w:p>
        </w:tc>
        <w:tc>
          <w:tcPr>
            <w:tcW w:w="990" w:type="dxa"/>
          </w:tcPr>
          <w:p w14:paraId="4E572A29" w14:textId="77777777" w:rsidR="00D86A31" w:rsidRDefault="00D86A31" w:rsidP="00456FD2">
            <w:r>
              <w:t>0</w:t>
            </w:r>
          </w:p>
        </w:tc>
      </w:tr>
      <w:tr w:rsidR="00D86A31" w14:paraId="33534D19" w14:textId="77777777" w:rsidTr="00456FD2">
        <w:tc>
          <w:tcPr>
            <w:tcW w:w="1266" w:type="dxa"/>
          </w:tcPr>
          <w:p w14:paraId="78B6159E" w14:textId="77777777" w:rsidR="00D86A31" w:rsidRDefault="00D86A31" w:rsidP="00456FD2">
            <w:r>
              <w:t xml:space="preserve">Linux, </w:t>
            </w:r>
            <w:r w:rsidRPr="008F4FDF">
              <w:t>Ubuntu 22.04.1</w:t>
            </w:r>
            <w:r>
              <w:t>, x86_64</w:t>
            </w:r>
          </w:p>
        </w:tc>
        <w:tc>
          <w:tcPr>
            <w:tcW w:w="1931" w:type="dxa"/>
          </w:tcPr>
          <w:p w14:paraId="7C683A5E" w14:textId="16A265FB" w:rsidR="00D86A31" w:rsidRDefault="001B6822" w:rsidP="00456FD2">
            <w:r>
              <w:t>GCC 11.3</w:t>
            </w:r>
          </w:p>
        </w:tc>
        <w:tc>
          <w:tcPr>
            <w:tcW w:w="1394" w:type="dxa"/>
          </w:tcPr>
          <w:p w14:paraId="45942A26" w14:textId="77777777" w:rsidR="00D86A31" w:rsidRDefault="00D86A31" w:rsidP="00456FD2">
            <w:proofErr w:type="spellStart"/>
            <w:r>
              <w:t>Makefile</w:t>
            </w:r>
            <w:proofErr w:type="spellEnd"/>
            <w:r>
              <w:t xml:space="preserve"> [8]</w:t>
            </w:r>
          </w:p>
          <w:p w14:paraId="6021D356"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04" w:type="dxa"/>
          </w:tcPr>
          <w:p w14:paraId="0CB57ACA" w14:textId="77777777" w:rsidR="00D86A31" w:rsidRPr="00BA7AD0" w:rsidRDefault="00D86A31" w:rsidP="00456FD2">
            <w:r>
              <w:t>44.85 (Note 2)</w:t>
            </w:r>
          </w:p>
        </w:tc>
        <w:tc>
          <w:tcPr>
            <w:tcW w:w="720" w:type="dxa"/>
          </w:tcPr>
          <w:p w14:paraId="2934441E" w14:textId="77777777" w:rsidR="00D86A31" w:rsidRPr="00BA7AD0" w:rsidRDefault="00D86A31" w:rsidP="00456FD2">
            <w:r>
              <w:t>99.5</w:t>
            </w:r>
          </w:p>
        </w:tc>
        <w:tc>
          <w:tcPr>
            <w:tcW w:w="709" w:type="dxa"/>
          </w:tcPr>
          <w:p w14:paraId="5525F73B" w14:textId="77777777" w:rsidR="00D86A31" w:rsidRDefault="00D86A31" w:rsidP="00456FD2">
            <w:r>
              <w:t>99.33</w:t>
            </w:r>
          </w:p>
        </w:tc>
        <w:tc>
          <w:tcPr>
            <w:tcW w:w="731" w:type="dxa"/>
          </w:tcPr>
          <w:p w14:paraId="2C8A8573" w14:textId="77777777" w:rsidR="00D86A31" w:rsidRDefault="00D86A31" w:rsidP="00456FD2">
            <w:r>
              <w:t>29.17</w:t>
            </w:r>
          </w:p>
        </w:tc>
        <w:tc>
          <w:tcPr>
            <w:tcW w:w="1080" w:type="dxa"/>
          </w:tcPr>
          <w:p w14:paraId="592E5FA6" w14:textId="77777777" w:rsidR="00D86A31" w:rsidRDefault="00D86A31" w:rsidP="00456FD2">
            <w:r>
              <w:t>82.45</w:t>
            </w:r>
          </w:p>
        </w:tc>
        <w:tc>
          <w:tcPr>
            <w:tcW w:w="990" w:type="dxa"/>
          </w:tcPr>
          <w:p w14:paraId="63183919" w14:textId="77777777" w:rsidR="00D86A31" w:rsidRDefault="00D86A31" w:rsidP="00456FD2">
            <w:r>
              <w:t>22 (Note 2)</w:t>
            </w:r>
          </w:p>
        </w:tc>
      </w:tr>
      <w:tr w:rsidR="00D86A31" w14:paraId="1D019C1F" w14:textId="77777777" w:rsidTr="00456FD2">
        <w:tc>
          <w:tcPr>
            <w:tcW w:w="1266" w:type="dxa"/>
          </w:tcPr>
          <w:p w14:paraId="1DC189D5" w14:textId="77777777" w:rsidR="00D86A31" w:rsidRDefault="00D86A31" w:rsidP="00456FD2">
            <w:r>
              <w:lastRenderedPageBreak/>
              <w:t xml:space="preserve">Linux, </w:t>
            </w:r>
            <w:r w:rsidRPr="008F4FDF">
              <w:t>Ubuntu 22.04.1</w:t>
            </w:r>
            <w:r>
              <w:t>, x86_64</w:t>
            </w:r>
          </w:p>
        </w:tc>
        <w:tc>
          <w:tcPr>
            <w:tcW w:w="1931" w:type="dxa"/>
          </w:tcPr>
          <w:p w14:paraId="24D16A60" w14:textId="04A86AF2" w:rsidR="00D86A31" w:rsidRDefault="001B6822" w:rsidP="00456FD2">
            <w:r>
              <w:t>GCC 11.3</w:t>
            </w:r>
          </w:p>
        </w:tc>
        <w:tc>
          <w:tcPr>
            <w:tcW w:w="1394" w:type="dxa"/>
          </w:tcPr>
          <w:p w14:paraId="10EAAEFB" w14:textId="77777777" w:rsidR="00D86A31" w:rsidRDefault="00D86A31" w:rsidP="00456FD2">
            <w:proofErr w:type="spellStart"/>
            <w:r>
              <w:t>Makefile</w:t>
            </w:r>
            <w:proofErr w:type="spellEnd"/>
            <w:r>
              <w:t xml:space="preserve"> [8]</w:t>
            </w:r>
          </w:p>
          <w:p w14:paraId="16479F50"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04" w:type="dxa"/>
          </w:tcPr>
          <w:p w14:paraId="54B78884" w14:textId="77777777" w:rsidR="00D86A31" w:rsidRPr="00240F9A" w:rsidRDefault="00D86A31" w:rsidP="00456FD2">
            <w:pPr>
              <w:rPr>
                <w:color w:val="FF0000"/>
              </w:rPr>
            </w:pPr>
            <w:r w:rsidRPr="00385528">
              <w:t>45.07</w:t>
            </w:r>
            <w:r>
              <w:t xml:space="preserve"> (Note 3) </w:t>
            </w:r>
          </w:p>
        </w:tc>
        <w:tc>
          <w:tcPr>
            <w:tcW w:w="720" w:type="dxa"/>
          </w:tcPr>
          <w:p w14:paraId="1FFD2298" w14:textId="77777777" w:rsidR="00D86A31" w:rsidRPr="00BA7AD0" w:rsidRDefault="00D86A31" w:rsidP="00456FD2">
            <w:r>
              <w:t>99.67</w:t>
            </w:r>
          </w:p>
        </w:tc>
        <w:tc>
          <w:tcPr>
            <w:tcW w:w="709" w:type="dxa"/>
          </w:tcPr>
          <w:p w14:paraId="4D24F79C" w14:textId="77777777" w:rsidR="00D86A31" w:rsidRDefault="00D86A31" w:rsidP="00456FD2">
            <w:r>
              <w:t>99.50</w:t>
            </w:r>
          </w:p>
        </w:tc>
        <w:tc>
          <w:tcPr>
            <w:tcW w:w="731" w:type="dxa"/>
          </w:tcPr>
          <w:p w14:paraId="1E3C0613" w14:textId="77777777" w:rsidR="00D86A31" w:rsidRDefault="00D86A31" w:rsidP="00456FD2">
            <w:r>
              <w:t>40.97</w:t>
            </w:r>
          </w:p>
        </w:tc>
        <w:tc>
          <w:tcPr>
            <w:tcW w:w="1080" w:type="dxa"/>
          </w:tcPr>
          <w:p w14:paraId="7FC1B7AD" w14:textId="77777777" w:rsidR="00D86A31" w:rsidRDefault="00D86A31" w:rsidP="00456FD2">
            <w:r>
              <w:t>86.25</w:t>
            </w:r>
          </w:p>
        </w:tc>
        <w:tc>
          <w:tcPr>
            <w:tcW w:w="990" w:type="dxa"/>
          </w:tcPr>
          <w:p w14:paraId="45B07191" w14:textId="77777777" w:rsidR="00D86A31" w:rsidRDefault="00D86A31" w:rsidP="00456FD2">
            <w:r>
              <w:t>22 (Note 3)</w:t>
            </w:r>
          </w:p>
        </w:tc>
      </w:tr>
      <w:tr w:rsidR="00D86A31" w14:paraId="0DDF5E67" w14:textId="77777777" w:rsidTr="00456FD2">
        <w:tc>
          <w:tcPr>
            <w:tcW w:w="1266" w:type="dxa"/>
          </w:tcPr>
          <w:p w14:paraId="61CF1FEF" w14:textId="77777777" w:rsidR="00D86A31" w:rsidRDefault="00D86A31" w:rsidP="00456FD2">
            <w:r>
              <w:t xml:space="preserve">Linux, </w:t>
            </w:r>
            <w:r w:rsidRPr="008F4FDF">
              <w:t>Ubuntu 22.04.1</w:t>
            </w:r>
            <w:r>
              <w:t>, x86_64</w:t>
            </w:r>
          </w:p>
        </w:tc>
        <w:tc>
          <w:tcPr>
            <w:tcW w:w="1931" w:type="dxa"/>
          </w:tcPr>
          <w:p w14:paraId="62090963" w14:textId="331E094C" w:rsidR="00D86A31" w:rsidRDefault="001B6822" w:rsidP="00456FD2">
            <w:r>
              <w:t>GCC 11.3</w:t>
            </w:r>
          </w:p>
        </w:tc>
        <w:tc>
          <w:tcPr>
            <w:tcW w:w="1394" w:type="dxa"/>
          </w:tcPr>
          <w:p w14:paraId="0FB9F495" w14:textId="77777777" w:rsidR="00D86A31" w:rsidRDefault="00D86A31" w:rsidP="00456FD2">
            <w:proofErr w:type="spellStart"/>
            <w:r>
              <w:t>Makefile</w:t>
            </w:r>
            <w:proofErr w:type="spellEnd"/>
            <w:r>
              <w:t xml:space="preserve"> [8]</w:t>
            </w:r>
          </w:p>
          <w:p w14:paraId="6BE8B4E5"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04" w:type="dxa"/>
          </w:tcPr>
          <w:p w14:paraId="59709AF1" w14:textId="77777777" w:rsidR="00D86A31" w:rsidRPr="00385528" w:rsidRDefault="00D86A31" w:rsidP="00456FD2">
            <w:r w:rsidRPr="00385528">
              <w:t>45.07</w:t>
            </w:r>
            <w:r>
              <w:t xml:space="preserve"> (Note 3) </w:t>
            </w:r>
          </w:p>
        </w:tc>
        <w:tc>
          <w:tcPr>
            <w:tcW w:w="720" w:type="dxa"/>
          </w:tcPr>
          <w:p w14:paraId="4FF5032A" w14:textId="77777777" w:rsidR="00D86A31" w:rsidRDefault="00D86A31" w:rsidP="00456FD2">
            <w:r>
              <w:t>99.67</w:t>
            </w:r>
          </w:p>
        </w:tc>
        <w:tc>
          <w:tcPr>
            <w:tcW w:w="709" w:type="dxa"/>
          </w:tcPr>
          <w:p w14:paraId="05874684" w14:textId="77777777" w:rsidR="00D86A31" w:rsidRDefault="00D86A31" w:rsidP="00456FD2">
            <w:r>
              <w:t>99.50</w:t>
            </w:r>
          </w:p>
        </w:tc>
        <w:tc>
          <w:tcPr>
            <w:tcW w:w="731" w:type="dxa"/>
          </w:tcPr>
          <w:p w14:paraId="31A8EAC7" w14:textId="77777777" w:rsidR="00D86A31" w:rsidRDefault="00D86A31" w:rsidP="00456FD2">
            <w:r>
              <w:t>40.93</w:t>
            </w:r>
          </w:p>
        </w:tc>
        <w:tc>
          <w:tcPr>
            <w:tcW w:w="1080" w:type="dxa"/>
          </w:tcPr>
          <w:p w14:paraId="3843B04E" w14:textId="77777777" w:rsidR="00D86A31" w:rsidRDefault="00D86A31" w:rsidP="00456FD2">
            <w:r>
              <w:t>86.58</w:t>
            </w:r>
          </w:p>
        </w:tc>
        <w:tc>
          <w:tcPr>
            <w:tcW w:w="990" w:type="dxa"/>
          </w:tcPr>
          <w:p w14:paraId="17CF7C47" w14:textId="77777777" w:rsidR="00D86A31" w:rsidRDefault="00D86A31" w:rsidP="00456FD2">
            <w:r>
              <w:t>22 (Note 3)</w:t>
            </w:r>
          </w:p>
        </w:tc>
      </w:tr>
      <w:tr w:rsidR="00D86A31" w14:paraId="0EA615B4" w14:textId="77777777" w:rsidTr="00456FD2">
        <w:tc>
          <w:tcPr>
            <w:tcW w:w="1266" w:type="dxa"/>
          </w:tcPr>
          <w:p w14:paraId="4D354825" w14:textId="77777777" w:rsidR="00D86A31" w:rsidRDefault="00D86A31" w:rsidP="00456FD2">
            <w:r>
              <w:t xml:space="preserve">Linux, </w:t>
            </w:r>
            <w:r w:rsidRPr="008F4FDF">
              <w:t>Ubuntu 22.04.1</w:t>
            </w:r>
            <w:r>
              <w:t>, x86_64</w:t>
            </w:r>
          </w:p>
        </w:tc>
        <w:tc>
          <w:tcPr>
            <w:tcW w:w="1931" w:type="dxa"/>
          </w:tcPr>
          <w:p w14:paraId="101D8C29" w14:textId="16D6DB51" w:rsidR="00D86A31" w:rsidRDefault="001B6822" w:rsidP="00456FD2">
            <w:r>
              <w:t>GCC 11.3</w:t>
            </w:r>
          </w:p>
        </w:tc>
        <w:tc>
          <w:tcPr>
            <w:tcW w:w="1394" w:type="dxa"/>
          </w:tcPr>
          <w:p w14:paraId="5896B6C4" w14:textId="77777777" w:rsidR="00D86A31" w:rsidRDefault="00D86A31" w:rsidP="00456FD2">
            <w:proofErr w:type="spellStart"/>
            <w:r>
              <w:t>Makefile</w:t>
            </w:r>
            <w:proofErr w:type="spellEnd"/>
            <w:r>
              <w:t xml:space="preserve"> [8]</w:t>
            </w:r>
          </w:p>
          <w:p w14:paraId="28EE6E0C"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04" w:type="dxa"/>
          </w:tcPr>
          <w:p w14:paraId="5E008AF7" w14:textId="77777777" w:rsidR="00D86A31" w:rsidRPr="00385528" w:rsidRDefault="00D86A31" w:rsidP="00456FD2">
            <w:r>
              <w:t>0.8</w:t>
            </w:r>
          </w:p>
        </w:tc>
        <w:tc>
          <w:tcPr>
            <w:tcW w:w="720" w:type="dxa"/>
          </w:tcPr>
          <w:p w14:paraId="55DFFFF1" w14:textId="77777777" w:rsidR="00D86A31" w:rsidRDefault="00D86A31" w:rsidP="00456FD2">
            <w:r>
              <w:t>100</w:t>
            </w:r>
          </w:p>
        </w:tc>
        <w:tc>
          <w:tcPr>
            <w:tcW w:w="709" w:type="dxa"/>
          </w:tcPr>
          <w:p w14:paraId="0D6AB511" w14:textId="77777777" w:rsidR="00D86A31" w:rsidRDefault="00D86A31" w:rsidP="00456FD2">
            <w:r>
              <w:t>100</w:t>
            </w:r>
          </w:p>
        </w:tc>
        <w:tc>
          <w:tcPr>
            <w:tcW w:w="731" w:type="dxa"/>
          </w:tcPr>
          <w:p w14:paraId="51B111F6" w14:textId="77777777" w:rsidR="00D86A31" w:rsidRDefault="00D86A31" w:rsidP="00456FD2">
            <w:r>
              <w:t>54.22</w:t>
            </w:r>
          </w:p>
        </w:tc>
        <w:tc>
          <w:tcPr>
            <w:tcW w:w="1080" w:type="dxa"/>
          </w:tcPr>
          <w:p w14:paraId="110ADA78" w14:textId="77777777" w:rsidR="00D86A31" w:rsidRDefault="00D86A31" w:rsidP="00456FD2">
            <w:r>
              <w:t>100</w:t>
            </w:r>
          </w:p>
        </w:tc>
        <w:tc>
          <w:tcPr>
            <w:tcW w:w="990" w:type="dxa"/>
          </w:tcPr>
          <w:p w14:paraId="686BE7BC" w14:textId="77777777" w:rsidR="00D86A31" w:rsidRDefault="00D86A31" w:rsidP="00456FD2">
            <w:r>
              <w:t>0</w:t>
            </w:r>
          </w:p>
        </w:tc>
      </w:tr>
    </w:tbl>
    <w:p w14:paraId="149B5E47" w14:textId="42B0C217" w:rsidR="00D86A31" w:rsidRPr="00D17EC9" w:rsidRDefault="00D86A31" w:rsidP="00D86A31">
      <w:pPr>
        <w:jc w:val="center"/>
        <w:rPr>
          <w:b/>
          <w:bCs/>
        </w:rPr>
      </w:pPr>
      <w:r w:rsidRPr="00D17EC9">
        <w:rPr>
          <w:b/>
          <w:bCs/>
        </w:rPr>
        <w:t xml:space="preserve">Table </w:t>
      </w:r>
      <w:r w:rsidR="00EB3525">
        <w:rPr>
          <w:b/>
          <w:bCs/>
        </w:rPr>
        <w:t>3</w:t>
      </w:r>
      <w:r w:rsidRPr="00D17EC9">
        <w:rPr>
          <w:b/>
          <w:bCs/>
        </w:rPr>
        <w:t>.1</w:t>
      </w:r>
      <w:r>
        <w:rPr>
          <w:b/>
          <w:bCs/>
        </w:rPr>
        <w:t>.</w:t>
      </w:r>
      <w:r w:rsidR="00EB3525">
        <w:rPr>
          <w:b/>
          <w:bCs/>
        </w:rPr>
        <w:t>2</w:t>
      </w:r>
      <w:r w:rsidRPr="00D17EC9">
        <w:rPr>
          <w:b/>
          <w:bCs/>
        </w:rPr>
        <w:t xml:space="preserve"> </w:t>
      </w:r>
      <w:r w:rsidR="003B7824">
        <w:rPr>
          <w:b/>
          <w:bCs/>
        </w:rPr>
        <w:t>Experiment 1 results (</w:t>
      </w:r>
      <w:r>
        <w:rPr>
          <w:b/>
          <w:bCs/>
        </w:rPr>
        <w:t>MLD</w:t>
      </w:r>
      <w:r w:rsidR="00364FFD">
        <w:rPr>
          <w:b/>
          <w:bCs/>
        </w:rPr>
        <w:t xml:space="preserve"> and SSNR</w:t>
      </w:r>
      <w:r>
        <w:rPr>
          <w:b/>
          <w:bCs/>
        </w:rPr>
        <w:t xml:space="preserve"> scores with IVAS decoder only tests</w:t>
      </w:r>
      <w:r w:rsidR="003B7824">
        <w:rPr>
          <w:b/>
          <w:bCs/>
        </w:rPr>
        <w:t>)</w:t>
      </w:r>
      <w:r>
        <w:rPr>
          <w:b/>
          <w:bCs/>
        </w:rPr>
        <w:t xml:space="preserve"> </w:t>
      </w:r>
    </w:p>
    <w:p w14:paraId="277C9300" w14:textId="77777777" w:rsidR="00D86A31" w:rsidRPr="00EB3525" w:rsidRDefault="00D86A31" w:rsidP="00EB3525">
      <w:pPr>
        <w:pStyle w:val="Heading7"/>
        <w:numPr>
          <w:ilvl w:val="0"/>
          <w:numId w:val="0"/>
        </w:numPr>
        <w:ind w:left="1134" w:hanging="1134"/>
        <w:rPr>
          <w:rFonts w:ascii="Times New Roman" w:hAnsi="Times New Roman"/>
        </w:rPr>
      </w:pPr>
      <w:r w:rsidRPr="00EB3525">
        <w:rPr>
          <w:rFonts w:ascii="Times New Roman" w:hAnsi="Times New Roman"/>
        </w:rPr>
        <w:t>Note 1: 1 ISM bitrate switching test with MLD 3.84, rest all tests with MLD &lt; 2</w:t>
      </w:r>
    </w:p>
    <w:p w14:paraId="38B42FFC" w14:textId="7F6A7305" w:rsidR="00D86A31" w:rsidRDefault="00D86A31" w:rsidP="00D86A31">
      <w:r>
        <w:t xml:space="preserve">Note 2: Out of 626 tests, 604 tests ran w/o crash, 22 tests crashed (including both BR switching and non-BR switching tests). Out of 604, 2 SBA tests with MLD ~45, 1 OMASA JBM test with MLD ~11, 1 ISM BR switch test with MLD ~3, 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p>
    <w:p w14:paraId="73A1AE83" w14:textId="77777777" w:rsidR="00D86A31" w:rsidRPr="005C0EE9" w:rsidRDefault="00D86A31" w:rsidP="00D86A31">
      <w:r>
        <w:t xml:space="preserve">Note 3: </w:t>
      </w:r>
      <w:proofErr w:type="gramStart"/>
      <w:r>
        <w:t>Similar to</w:t>
      </w:r>
      <w:proofErr w:type="gramEnd"/>
      <w:r>
        <w:t xml:space="preserve"> issues described in Note 2. OMASA JBM case is not seen here. So out of 604, 2 SBA tests with MLD ~45, 1 ISM BR switch test with MLD ~3</w:t>
      </w:r>
    </w:p>
    <w:p w14:paraId="1CB0BADF" w14:textId="77777777" w:rsidR="00D86A31" w:rsidRPr="005C0EE9" w:rsidRDefault="00D86A31" w:rsidP="00D86A31">
      <w:pPr>
        <w:rPr>
          <w:lang w:val="en-US"/>
        </w:rPr>
      </w:pPr>
    </w:p>
    <w:p w14:paraId="42FDCA6A" w14:textId="77777777" w:rsidR="00D86A31" w:rsidRPr="00CE3067" w:rsidRDefault="00D86A31" w:rsidP="00CE3067">
      <w:pPr>
        <w:pStyle w:val="Heading5"/>
        <w:rPr>
          <w:rFonts w:eastAsia="SimSun"/>
          <w:lang w:val="en-US"/>
        </w:rPr>
      </w:pPr>
      <w:r w:rsidRPr="00CE3067">
        <w:rPr>
          <w:rFonts w:eastAsia="SimSun"/>
          <w:lang w:val="en-US"/>
        </w:rPr>
        <w:t>Experiment 2</w:t>
      </w:r>
    </w:p>
    <w:p w14:paraId="1D4B1056" w14:textId="22A8796D" w:rsidR="00D86A31" w:rsidRPr="00811B65" w:rsidRDefault="003D1894" w:rsidP="00D86A31">
      <w:r>
        <w:t>In this experiment, Linux GCC reference is used (platform/compiler settings as mentioned in Table 3.1.1).</w:t>
      </w:r>
      <w:r w:rsidR="00D86A31">
        <w:t xml:space="preserve"> Test outputs generated on windows and Linux platform with various compiler settings.</w:t>
      </w:r>
    </w:p>
    <w:p w14:paraId="1F2EBC33" w14:textId="77777777" w:rsidR="00D86A31" w:rsidRPr="009270BF" w:rsidRDefault="00D86A31" w:rsidP="009270BF">
      <w:pPr>
        <w:rPr>
          <w:lang w:val="en-US"/>
        </w:rPr>
      </w:pPr>
      <w:r w:rsidRPr="009270BF">
        <w:rPr>
          <w:lang w:val="en-US"/>
        </w:rPr>
        <w:t>Total number of tests: 626</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c>
          <w:tcPr>
            <w:tcW w:w="1266" w:type="dxa"/>
          </w:tcPr>
          <w:p w14:paraId="5EF6C56B" w14:textId="77777777" w:rsidR="00D86A31" w:rsidRPr="009237BE" w:rsidRDefault="00D86A31" w:rsidP="00456FD2">
            <w:pPr>
              <w:rPr>
                <w:b/>
                <w:bCs/>
              </w:rPr>
            </w:pPr>
            <w:r w:rsidRPr="009237BE">
              <w:rPr>
                <w:b/>
                <w:bCs/>
              </w:rPr>
              <w:t>Platform</w:t>
            </w:r>
          </w:p>
        </w:tc>
        <w:tc>
          <w:tcPr>
            <w:tcW w:w="1931" w:type="dxa"/>
          </w:tcPr>
          <w:p w14:paraId="3C00925B" w14:textId="77777777" w:rsidR="00D86A31" w:rsidRPr="009237BE" w:rsidRDefault="00D86A31" w:rsidP="00456FD2">
            <w:pPr>
              <w:rPr>
                <w:b/>
                <w:bCs/>
              </w:rPr>
            </w:pPr>
            <w:r w:rsidRPr="009237BE">
              <w:rPr>
                <w:b/>
                <w:bCs/>
              </w:rPr>
              <w:t>Compiler</w:t>
            </w:r>
          </w:p>
        </w:tc>
        <w:tc>
          <w:tcPr>
            <w:tcW w:w="1394" w:type="dxa"/>
          </w:tcPr>
          <w:p w14:paraId="7CFB89E4" w14:textId="77777777" w:rsidR="00D86A31" w:rsidRPr="009237BE" w:rsidRDefault="00D86A31" w:rsidP="00456FD2">
            <w:pPr>
              <w:rPr>
                <w:b/>
                <w:bCs/>
              </w:rPr>
            </w:pPr>
            <w:r w:rsidRPr="009237BE">
              <w:rPr>
                <w:b/>
                <w:bCs/>
              </w:rPr>
              <w:t>Compiler settings and optimization flags</w:t>
            </w:r>
          </w:p>
        </w:tc>
        <w:tc>
          <w:tcPr>
            <w:tcW w:w="881" w:type="dxa"/>
          </w:tcPr>
          <w:p w14:paraId="58E5F20D" w14:textId="63F85F1A" w:rsidR="00D86A31" w:rsidRPr="009237BE" w:rsidRDefault="00373340" w:rsidP="00456FD2">
            <w:pPr>
              <w:rPr>
                <w:b/>
                <w:bCs/>
              </w:rPr>
            </w:pPr>
            <w:r>
              <w:rPr>
                <w:b/>
                <w:bCs/>
              </w:rPr>
              <w:t xml:space="preserve">Max </w:t>
            </w:r>
            <w:r w:rsidR="00D86A31" w:rsidRPr="009237BE">
              <w:rPr>
                <w:b/>
                <w:bCs/>
              </w:rPr>
              <w:t>MLD</w:t>
            </w:r>
          </w:p>
        </w:tc>
        <w:tc>
          <w:tcPr>
            <w:tcW w:w="683" w:type="dxa"/>
          </w:tcPr>
          <w:p w14:paraId="0883D13D" w14:textId="77777777" w:rsidR="00D86A31" w:rsidRPr="009237BE" w:rsidRDefault="00D86A31" w:rsidP="00456FD2">
            <w:pPr>
              <w:rPr>
                <w:b/>
                <w:bCs/>
              </w:rPr>
            </w:pPr>
            <w:r>
              <w:rPr>
                <w:b/>
                <w:bCs/>
              </w:rPr>
              <w:t>% tests &lt; 5 MLD</w:t>
            </w:r>
          </w:p>
        </w:tc>
        <w:tc>
          <w:tcPr>
            <w:tcW w:w="683" w:type="dxa"/>
          </w:tcPr>
          <w:p w14:paraId="43FED5F2" w14:textId="77777777" w:rsidR="00D86A31" w:rsidRDefault="00D86A31" w:rsidP="00456FD2">
            <w:pPr>
              <w:rPr>
                <w:b/>
                <w:bCs/>
              </w:rPr>
            </w:pPr>
            <w:r>
              <w:rPr>
                <w:b/>
                <w:bCs/>
              </w:rPr>
              <w:t>% tests &lt; 2 MLD</w:t>
            </w:r>
          </w:p>
        </w:tc>
        <w:tc>
          <w:tcPr>
            <w:tcW w:w="831" w:type="dxa"/>
          </w:tcPr>
          <w:p w14:paraId="22627504" w14:textId="77777777" w:rsidR="00D86A31" w:rsidRDefault="00D86A31" w:rsidP="00456FD2">
            <w:pPr>
              <w:rPr>
                <w:b/>
                <w:bCs/>
              </w:rPr>
            </w:pPr>
            <w:r>
              <w:rPr>
                <w:b/>
                <w:bCs/>
              </w:rPr>
              <w:t>Min SSNR</w:t>
            </w:r>
          </w:p>
        </w:tc>
        <w:tc>
          <w:tcPr>
            <w:tcW w:w="831" w:type="dxa"/>
          </w:tcPr>
          <w:p w14:paraId="362FD499" w14:textId="77777777" w:rsidR="00D86A31" w:rsidRDefault="00D86A31" w:rsidP="00456FD2">
            <w:pPr>
              <w:rPr>
                <w:b/>
                <w:bCs/>
              </w:rPr>
            </w:pPr>
            <w:r>
              <w:rPr>
                <w:b/>
                <w:bCs/>
              </w:rPr>
              <w:t>% tests &gt; 50 SSNR</w:t>
            </w:r>
          </w:p>
        </w:tc>
        <w:tc>
          <w:tcPr>
            <w:tcW w:w="850" w:type="dxa"/>
          </w:tcPr>
          <w:p w14:paraId="63FBC99F" w14:textId="77777777" w:rsidR="00D86A31" w:rsidRDefault="00D86A31" w:rsidP="00456FD2">
            <w:pPr>
              <w:rPr>
                <w:b/>
                <w:bCs/>
              </w:rPr>
            </w:pPr>
            <w:r>
              <w:rPr>
                <w:b/>
                <w:bCs/>
              </w:rPr>
              <w:t>crashes</w:t>
            </w:r>
          </w:p>
        </w:tc>
      </w:tr>
      <w:tr w:rsidR="00D86A31" w14:paraId="27138FFC" w14:textId="77777777" w:rsidTr="00456FD2">
        <w:tc>
          <w:tcPr>
            <w:tcW w:w="1266" w:type="dxa"/>
          </w:tcPr>
          <w:p w14:paraId="46B0134B" w14:textId="77777777" w:rsidR="00D86A31" w:rsidRDefault="00D86A31" w:rsidP="00456FD2">
            <w:r>
              <w:t xml:space="preserve">Windows 11, SDK: </w:t>
            </w:r>
            <w:r w:rsidRPr="008F4FDF">
              <w:t>10.0.17763.0</w:t>
            </w:r>
          </w:p>
        </w:tc>
        <w:tc>
          <w:tcPr>
            <w:tcW w:w="1931" w:type="dxa"/>
          </w:tcPr>
          <w:p w14:paraId="6BE10FD7" w14:textId="77777777" w:rsidR="00D86A31" w:rsidRDefault="00D86A31" w:rsidP="00456FD2">
            <w:r>
              <w:t>Microsoft Visual Studio</w:t>
            </w:r>
          </w:p>
          <w:p w14:paraId="3429A504" w14:textId="77777777" w:rsidR="00D86A31" w:rsidRDefault="00D86A31" w:rsidP="00456FD2">
            <w:r>
              <w:t xml:space="preserve">Toolset: </w:t>
            </w:r>
            <w:r w:rsidRPr="008F4FDF">
              <w:t>Visual Studio 2017 (v141)</w:t>
            </w:r>
          </w:p>
          <w:p w14:paraId="3CAC524F" w14:textId="77777777" w:rsidR="00D86A31" w:rsidRDefault="00D86A31" w:rsidP="00456FD2">
            <w:proofErr w:type="spellStart"/>
            <w:r w:rsidRPr="008F4FDF">
              <w:t>ToolsVersion</w:t>
            </w:r>
            <w:proofErr w:type="spellEnd"/>
            <w:r w:rsidRPr="008F4FDF">
              <w:t>="15.0"</w:t>
            </w:r>
          </w:p>
        </w:tc>
        <w:tc>
          <w:tcPr>
            <w:tcW w:w="1394" w:type="dxa"/>
          </w:tcPr>
          <w:p w14:paraId="39DE81F5" w14:textId="77777777" w:rsidR="00D86A31" w:rsidRDefault="00D86A31" w:rsidP="00456FD2">
            <w:r>
              <w:t>Debug, Win32, Od (disabled), no optimizations</w:t>
            </w:r>
          </w:p>
        </w:tc>
        <w:tc>
          <w:tcPr>
            <w:tcW w:w="881" w:type="dxa"/>
          </w:tcPr>
          <w:p w14:paraId="282C6501" w14:textId="77777777" w:rsidR="00D86A31" w:rsidRDefault="00D86A31" w:rsidP="00456FD2">
            <w:r>
              <w:t>0.8</w:t>
            </w:r>
          </w:p>
        </w:tc>
        <w:tc>
          <w:tcPr>
            <w:tcW w:w="683" w:type="dxa"/>
          </w:tcPr>
          <w:p w14:paraId="4A2B9867" w14:textId="77777777" w:rsidR="00D86A31" w:rsidRPr="00B37669" w:rsidRDefault="00D86A31" w:rsidP="00456FD2">
            <w:r>
              <w:t>100</w:t>
            </w:r>
          </w:p>
        </w:tc>
        <w:tc>
          <w:tcPr>
            <w:tcW w:w="683" w:type="dxa"/>
          </w:tcPr>
          <w:p w14:paraId="05827460" w14:textId="77777777" w:rsidR="00D86A31" w:rsidRDefault="00D86A31" w:rsidP="00456FD2">
            <w:r>
              <w:t>100</w:t>
            </w:r>
          </w:p>
        </w:tc>
        <w:tc>
          <w:tcPr>
            <w:tcW w:w="831" w:type="dxa"/>
          </w:tcPr>
          <w:p w14:paraId="78B728E4" w14:textId="77777777" w:rsidR="00D86A31" w:rsidRDefault="00D86A31" w:rsidP="00456FD2">
            <w:r>
              <w:t>54.22</w:t>
            </w:r>
          </w:p>
        </w:tc>
        <w:tc>
          <w:tcPr>
            <w:tcW w:w="831" w:type="dxa"/>
          </w:tcPr>
          <w:p w14:paraId="25A89E81" w14:textId="77777777" w:rsidR="00D86A31" w:rsidRDefault="00D86A31" w:rsidP="00456FD2">
            <w:r>
              <w:t>100</w:t>
            </w:r>
          </w:p>
        </w:tc>
        <w:tc>
          <w:tcPr>
            <w:tcW w:w="850" w:type="dxa"/>
          </w:tcPr>
          <w:p w14:paraId="50D56F16" w14:textId="77777777" w:rsidR="00D86A31" w:rsidRDefault="00D86A31" w:rsidP="00456FD2">
            <w:r>
              <w:t>0</w:t>
            </w:r>
          </w:p>
        </w:tc>
      </w:tr>
      <w:tr w:rsidR="00D86A31" w14:paraId="6681DEE8" w14:textId="77777777" w:rsidTr="00456FD2">
        <w:tc>
          <w:tcPr>
            <w:tcW w:w="1266" w:type="dxa"/>
          </w:tcPr>
          <w:p w14:paraId="34878D17" w14:textId="77777777" w:rsidR="00D86A31" w:rsidRDefault="00D86A31" w:rsidP="00456FD2">
            <w:r>
              <w:t xml:space="preserve">Linux, </w:t>
            </w:r>
            <w:r w:rsidRPr="008F4FDF">
              <w:t xml:space="preserve">Ubuntu </w:t>
            </w:r>
            <w:r w:rsidRPr="008F4FDF">
              <w:lastRenderedPageBreak/>
              <w:t>22.04.1</w:t>
            </w:r>
            <w:r>
              <w:t>, x86_64</w:t>
            </w:r>
          </w:p>
        </w:tc>
        <w:tc>
          <w:tcPr>
            <w:tcW w:w="1931" w:type="dxa"/>
          </w:tcPr>
          <w:p w14:paraId="4F3C7D54" w14:textId="77777777" w:rsidR="00D86A31" w:rsidRDefault="00D86A31" w:rsidP="00456FD2">
            <w:r>
              <w:lastRenderedPageBreak/>
              <w:t>GCC 11.3</w:t>
            </w:r>
          </w:p>
        </w:tc>
        <w:tc>
          <w:tcPr>
            <w:tcW w:w="1394" w:type="dxa"/>
          </w:tcPr>
          <w:p w14:paraId="5EA0CE6A" w14:textId="77777777" w:rsidR="00D86A31" w:rsidRDefault="00D86A31" w:rsidP="00456FD2">
            <w:proofErr w:type="spellStart"/>
            <w:r>
              <w:t>Makefile</w:t>
            </w:r>
            <w:proofErr w:type="spellEnd"/>
            <w:r>
              <w:t xml:space="preserve"> [8]</w:t>
            </w:r>
          </w:p>
          <w:p w14:paraId="5A1B9C9C" w14:textId="77777777" w:rsidR="00D86A31" w:rsidRDefault="00D86A31" w:rsidP="00456FD2">
            <w:r>
              <w:lastRenderedPageBreak/>
              <w:t>Modifications: O3 optimization</w:t>
            </w:r>
          </w:p>
        </w:tc>
        <w:tc>
          <w:tcPr>
            <w:tcW w:w="881" w:type="dxa"/>
          </w:tcPr>
          <w:p w14:paraId="70540049" w14:textId="77777777" w:rsidR="00D86A31" w:rsidRDefault="00D86A31" w:rsidP="00456FD2">
            <w:r>
              <w:lastRenderedPageBreak/>
              <w:t>0</w:t>
            </w:r>
          </w:p>
        </w:tc>
        <w:tc>
          <w:tcPr>
            <w:tcW w:w="683" w:type="dxa"/>
          </w:tcPr>
          <w:p w14:paraId="619BD4C6" w14:textId="77777777" w:rsidR="00D86A31" w:rsidRPr="00BA7AD0" w:rsidRDefault="00D86A31" w:rsidP="00456FD2">
            <w:r>
              <w:t>100</w:t>
            </w:r>
          </w:p>
        </w:tc>
        <w:tc>
          <w:tcPr>
            <w:tcW w:w="683" w:type="dxa"/>
          </w:tcPr>
          <w:p w14:paraId="323E8B45" w14:textId="77777777" w:rsidR="00D86A31" w:rsidRDefault="00D86A31" w:rsidP="00456FD2">
            <w:r>
              <w:t>100</w:t>
            </w:r>
          </w:p>
        </w:tc>
        <w:tc>
          <w:tcPr>
            <w:tcW w:w="831" w:type="dxa"/>
          </w:tcPr>
          <w:p w14:paraId="247199A7" w14:textId="77777777" w:rsidR="00D86A31" w:rsidRDefault="00D86A31" w:rsidP="00456FD2">
            <w:r>
              <w:t>inf</w:t>
            </w:r>
          </w:p>
        </w:tc>
        <w:tc>
          <w:tcPr>
            <w:tcW w:w="831" w:type="dxa"/>
          </w:tcPr>
          <w:p w14:paraId="35206F5D" w14:textId="77777777" w:rsidR="00D86A31" w:rsidRDefault="00D86A31" w:rsidP="00456FD2">
            <w:r>
              <w:t>100</w:t>
            </w:r>
          </w:p>
        </w:tc>
        <w:tc>
          <w:tcPr>
            <w:tcW w:w="850" w:type="dxa"/>
          </w:tcPr>
          <w:p w14:paraId="385D1881" w14:textId="77777777" w:rsidR="00D86A31" w:rsidRDefault="00D86A31" w:rsidP="00456FD2">
            <w:r>
              <w:t>0</w:t>
            </w:r>
          </w:p>
        </w:tc>
      </w:tr>
      <w:tr w:rsidR="00D86A31" w14:paraId="4DE6C42F" w14:textId="77777777" w:rsidTr="00456FD2">
        <w:tc>
          <w:tcPr>
            <w:tcW w:w="1266" w:type="dxa"/>
          </w:tcPr>
          <w:p w14:paraId="1F516684" w14:textId="77777777" w:rsidR="00D86A31" w:rsidRDefault="00D86A31" w:rsidP="00456FD2">
            <w:r>
              <w:t xml:space="preserve">Linux, </w:t>
            </w:r>
            <w:r w:rsidRPr="008F4FDF">
              <w:t>Ubuntu 22.04.1</w:t>
            </w:r>
            <w:r>
              <w:t>, x86_64</w:t>
            </w:r>
          </w:p>
        </w:tc>
        <w:tc>
          <w:tcPr>
            <w:tcW w:w="1931" w:type="dxa"/>
          </w:tcPr>
          <w:p w14:paraId="10D68F94" w14:textId="77777777" w:rsidR="00D86A31" w:rsidRDefault="00D86A31" w:rsidP="00456FD2">
            <w:r>
              <w:t>Clang 14.0.0</w:t>
            </w:r>
          </w:p>
        </w:tc>
        <w:tc>
          <w:tcPr>
            <w:tcW w:w="1394" w:type="dxa"/>
          </w:tcPr>
          <w:p w14:paraId="124EC808" w14:textId="77777777" w:rsidR="00D86A31" w:rsidRDefault="00D86A31" w:rsidP="00456FD2">
            <w:proofErr w:type="spellStart"/>
            <w:r>
              <w:t>Makefile</w:t>
            </w:r>
            <w:proofErr w:type="spellEnd"/>
            <w:r>
              <w:t xml:space="preserve"> [8]</w:t>
            </w:r>
          </w:p>
          <w:p w14:paraId="735C9546" w14:textId="77777777" w:rsidR="00D86A31" w:rsidRDefault="00D86A31" w:rsidP="00456FD2">
            <w:r>
              <w:t>Modifications: Clang and O2 optimization</w:t>
            </w:r>
          </w:p>
        </w:tc>
        <w:tc>
          <w:tcPr>
            <w:tcW w:w="881" w:type="dxa"/>
          </w:tcPr>
          <w:p w14:paraId="41D78B60" w14:textId="77777777" w:rsidR="00D86A31" w:rsidRPr="00EA341C" w:rsidRDefault="00D86A31" w:rsidP="00456FD2">
            <w:r>
              <w:t>0</w:t>
            </w:r>
          </w:p>
        </w:tc>
        <w:tc>
          <w:tcPr>
            <w:tcW w:w="683" w:type="dxa"/>
          </w:tcPr>
          <w:p w14:paraId="050ABFEA" w14:textId="77777777" w:rsidR="00D86A31" w:rsidRPr="00BA7AD0" w:rsidRDefault="00D86A31" w:rsidP="00456FD2">
            <w:r>
              <w:t>100</w:t>
            </w:r>
          </w:p>
        </w:tc>
        <w:tc>
          <w:tcPr>
            <w:tcW w:w="683" w:type="dxa"/>
          </w:tcPr>
          <w:p w14:paraId="087125EA" w14:textId="77777777" w:rsidR="00D86A31" w:rsidRDefault="00D86A31" w:rsidP="00456FD2">
            <w:r>
              <w:t>100</w:t>
            </w:r>
          </w:p>
        </w:tc>
        <w:tc>
          <w:tcPr>
            <w:tcW w:w="831" w:type="dxa"/>
          </w:tcPr>
          <w:p w14:paraId="77C8346E" w14:textId="77777777" w:rsidR="00D86A31" w:rsidRDefault="00D86A31" w:rsidP="00456FD2">
            <w:r>
              <w:t>inf</w:t>
            </w:r>
          </w:p>
        </w:tc>
        <w:tc>
          <w:tcPr>
            <w:tcW w:w="831" w:type="dxa"/>
          </w:tcPr>
          <w:p w14:paraId="56906987" w14:textId="77777777" w:rsidR="00D86A31" w:rsidRDefault="00D86A31" w:rsidP="00456FD2">
            <w:r>
              <w:t>100</w:t>
            </w:r>
          </w:p>
        </w:tc>
        <w:tc>
          <w:tcPr>
            <w:tcW w:w="850" w:type="dxa"/>
          </w:tcPr>
          <w:p w14:paraId="7D2D4CC3" w14:textId="77777777" w:rsidR="00D86A31" w:rsidRDefault="00D86A31" w:rsidP="00456FD2">
            <w:r>
              <w:t>0</w:t>
            </w:r>
          </w:p>
        </w:tc>
      </w:tr>
      <w:tr w:rsidR="00D86A31" w14:paraId="720CFB79" w14:textId="77777777" w:rsidTr="00456FD2">
        <w:tc>
          <w:tcPr>
            <w:tcW w:w="1266" w:type="dxa"/>
          </w:tcPr>
          <w:p w14:paraId="290115EB" w14:textId="77777777" w:rsidR="00D86A31" w:rsidRDefault="00D86A31" w:rsidP="00456FD2">
            <w:r>
              <w:t xml:space="preserve">Linux, </w:t>
            </w:r>
            <w:r w:rsidRPr="008F4FDF">
              <w:t>Ubuntu 22.04.1</w:t>
            </w:r>
            <w:r>
              <w:t>, x86_64</w:t>
            </w:r>
          </w:p>
        </w:tc>
        <w:tc>
          <w:tcPr>
            <w:tcW w:w="1931" w:type="dxa"/>
          </w:tcPr>
          <w:p w14:paraId="29B29FDB" w14:textId="77777777" w:rsidR="00D86A31" w:rsidRDefault="00D86A31" w:rsidP="00456FD2">
            <w:r>
              <w:t>Clang 14.0.0</w:t>
            </w:r>
          </w:p>
        </w:tc>
        <w:tc>
          <w:tcPr>
            <w:tcW w:w="1394" w:type="dxa"/>
          </w:tcPr>
          <w:p w14:paraId="44AB52F9" w14:textId="77777777" w:rsidR="00D86A31" w:rsidRDefault="00D86A31" w:rsidP="00456FD2">
            <w:proofErr w:type="spellStart"/>
            <w:r>
              <w:t>Makefile</w:t>
            </w:r>
            <w:proofErr w:type="spellEnd"/>
            <w:r>
              <w:t xml:space="preserve"> [8]</w:t>
            </w:r>
          </w:p>
          <w:p w14:paraId="7B9B000E" w14:textId="77777777" w:rsidR="00D86A31" w:rsidRDefault="00D86A31" w:rsidP="00456FD2">
            <w:r>
              <w:t>Modifications: Clang and O3 optimization</w:t>
            </w:r>
          </w:p>
        </w:tc>
        <w:tc>
          <w:tcPr>
            <w:tcW w:w="881" w:type="dxa"/>
          </w:tcPr>
          <w:p w14:paraId="045E24FB" w14:textId="77777777" w:rsidR="00D86A31" w:rsidRPr="00BA7AD0" w:rsidRDefault="00D86A31" w:rsidP="00456FD2">
            <w:r>
              <w:t>0</w:t>
            </w:r>
          </w:p>
        </w:tc>
        <w:tc>
          <w:tcPr>
            <w:tcW w:w="683" w:type="dxa"/>
          </w:tcPr>
          <w:p w14:paraId="2ABD6975" w14:textId="77777777" w:rsidR="00D86A31" w:rsidRPr="00BA7AD0" w:rsidRDefault="00D86A31" w:rsidP="00456FD2">
            <w:r>
              <w:t>100</w:t>
            </w:r>
          </w:p>
        </w:tc>
        <w:tc>
          <w:tcPr>
            <w:tcW w:w="683" w:type="dxa"/>
          </w:tcPr>
          <w:p w14:paraId="3F8370CA" w14:textId="77777777" w:rsidR="00D86A31" w:rsidRDefault="00D86A31" w:rsidP="00456FD2">
            <w:r>
              <w:t>100</w:t>
            </w:r>
          </w:p>
        </w:tc>
        <w:tc>
          <w:tcPr>
            <w:tcW w:w="831" w:type="dxa"/>
          </w:tcPr>
          <w:p w14:paraId="308AD392" w14:textId="77777777" w:rsidR="00D86A31" w:rsidRDefault="00D86A31" w:rsidP="00456FD2">
            <w:r>
              <w:t>inf</w:t>
            </w:r>
          </w:p>
        </w:tc>
        <w:tc>
          <w:tcPr>
            <w:tcW w:w="831" w:type="dxa"/>
          </w:tcPr>
          <w:p w14:paraId="58E347E0" w14:textId="77777777" w:rsidR="00D86A31" w:rsidRDefault="00D86A31" w:rsidP="00456FD2">
            <w:r>
              <w:t>100</w:t>
            </w:r>
          </w:p>
        </w:tc>
        <w:tc>
          <w:tcPr>
            <w:tcW w:w="850" w:type="dxa"/>
          </w:tcPr>
          <w:p w14:paraId="2249534A" w14:textId="77777777" w:rsidR="00D86A31" w:rsidRDefault="00D86A31" w:rsidP="00456FD2">
            <w:r>
              <w:t>0</w:t>
            </w:r>
          </w:p>
        </w:tc>
      </w:tr>
      <w:tr w:rsidR="00D86A31" w14:paraId="22E6A20C" w14:textId="77777777" w:rsidTr="00456FD2">
        <w:tc>
          <w:tcPr>
            <w:tcW w:w="1266" w:type="dxa"/>
          </w:tcPr>
          <w:p w14:paraId="771836A2" w14:textId="77777777" w:rsidR="00D86A31" w:rsidRDefault="00D86A31" w:rsidP="00456FD2">
            <w:r>
              <w:t xml:space="preserve">Linux, </w:t>
            </w:r>
            <w:r w:rsidRPr="008F4FDF">
              <w:t>Ubuntu 22.04.1</w:t>
            </w:r>
            <w:r>
              <w:t>, x86_64</w:t>
            </w:r>
          </w:p>
        </w:tc>
        <w:tc>
          <w:tcPr>
            <w:tcW w:w="1931" w:type="dxa"/>
          </w:tcPr>
          <w:p w14:paraId="76F4D16B" w14:textId="7C94A955" w:rsidR="00D86A31" w:rsidRDefault="00C776E5" w:rsidP="00456FD2">
            <w:r>
              <w:t>GCC 11.3</w:t>
            </w:r>
          </w:p>
        </w:tc>
        <w:tc>
          <w:tcPr>
            <w:tcW w:w="1394" w:type="dxa"/>
          </w:tcPr>
          <w:p w14:paraId="2912FDB8" w14:textId="77777777" w:rsidR="00D86A31" w:rsidRDefault="00D86A31" w:rsidP="00456FD2">
            <w:proofErr w:type="spellStart"/>
            <w:r>
              <w:t>Makefile</w:t>
            </w:r>
            <w:proofErr w:type="spellEnd"/>
            <w:r>
              <w:t xml:space="preserve"> [8]</w:t>
            </w:r>
          </w:p>
          <w:p w14:paraId="589C3B75"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81" w:type="dxa"/>
          </w:tcPr>
          <w:p w14:paraId="7CA1D982" w14:textId="77777777" w:rsidR="00D86A31" w:rsidRPr="00BA7AD0" w:rsidRDefault="00D86A31" w:rsidP="00456FD2">
            <w:r>
              <w:t>44.85 (Note 1)</w:t>
            </w:r>
          </w:p>
        </w:tc>
        <w:tc>
          <w:tcPr>
            <w:tcW w:w="683" w:type="dxa"/>
          </w:tcPr>
          <w:p w14:paraId="6822408B" w14:textId="77777777" w:rsidR="00D86A31" w:rsidRPr="00BA7AD0" w:rsidRDefault="00D86A31" w:rsidP="00456FD2">
            <w:r>
              <w:t>99.5</w:t>
            </w:r>
          </w:p>
        </w:tc>
        <w:tc>
          <w:tcPr>
            <w:tcW w:w="683" w:type="dxa"/>
          </w:tcPr>
          <w:p w14:paraId="0512F921" w14:textId="77777777" w:rsidR="00D86A31" w:rsidRDefault="00D86A31" w:rsidP="00456FD2">
            <w:r>
              <w:t>99.33</w:t>
            </w:r>
          </w:p>
        </w:tc>
        <w:tc>
          <w:tcPr>
            <w:tcW w:w="831" w:type="dxa"/>
          </w:tcPr>
          <w:p w14:paraId="43EC184B" w14:textId="77777777" w:rsidR="00D86A31" w:rsidRDefault="00D86A31" w:rsidP="00456FD2">
            <w:r>
              <w:t>29.15</w:t>
            </w:r>
          </w:p>
        </w:tc>
        <w:tc>
          <w:tcPr>
            <w:tcW w:w="831" w:type="dxa"/>
          </w:tcPr>
          <w:p w14:paraId="536CBCA7" w14:textId="77777777" w:rsidR="00D86A31" w:rsidRDefault="00D86A31" w:rsidP="00456FD2">
            <w:r>
              <w:t>82.6</w:t>
            </w:r>
          </w:p>
        </w:tc>
        <w:tc>
          <w:tcPr>
            <w:tcW w:w="850" w:type="dxa"/>
          </w:tcPr>
          <w:p w14:paraId="0D8E307B" w14:textId="77777777" w:rsidR="00D86A31" w:rsidRDefault="00D86A31" w:rsidP="00456FD2">
            <w:r>
              <w:t>22 (Note 1)</w:t>
            </w:r>
          </w:p>
        </w:tc>
      </w:tr>
      <w:tr w:rsidR="00D86A31" w14:paraId="1C82C58A" w14:textId="77777777" w:rsidTr="00456FD2">
        <w:tc>
          <w:tcPr>
            <w:tcW w:w="1266" w:type="dxa"/>
          </w:tcPr>
          <w:p w14:paraId="04E36527" w14:textId="77777777" w:rsidR="00D86A31" w:rsidRDefault="00D86A31" w:rsidP="00456FD2">
            <w:r>
              <w:t xml:space="preserve">Linux, </w:t>
            </w:r>
            <w:r w:rsidRPr="008F4FDF">
              <w:t>Ubuntu 22.04.1</w:t>
            </w:r>
            <w:r>
              <w:t>, x86_64</w:t>
            </w:r>
          </w:p>
        </w:tc>
        <w:tc>
          <w:tcPr>
            <w:tcW w:w="1931" w:type="dxa"/>
          </w:tcPr>
          <w:p w14:paraId="22AC44E3" w14:textId="198120B4" w:rsidR="00D86A31" w:rsidRDefault="00C776E5" w:rsidP="00456FD2">
            <w:r>
              <w:t>GCC 11.3</w:t>
            </w:r>
          </w:p>
        </w:tc>
        <w:tc>
          <w:tcPr>
            <w:tcW w:w="1394" w:type="dxa"/>
          </w:tcPr>
          <w:p w14:paraId="45DB8963" w14:textId="77777777" w:rsidR="00D86A31" w:rsidRDefault="00D86A31" w:rsidP="00456FD2">
            <w:proofErr w:type="spellStart"/>
            <w:r>
              <w:t>Makefile</w:t>
            </w:r>
            <w:proofErr w:type="spellEnd"/>
            <w:r>
              <w:t xml:space="preserve"> [8]</w:t>
            </w:r>
          </w:p>
          <w:p w14:paraId="12327B67"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35B4C921" w14:textId="77777777" w:rsidR="00D86A31" w:rsidRPr="00240F9A" w:rsidRDefault="00D86A31" w:rsidP="00456FD2">
            <w:pPr>
              <w:rPr>
                <w:color w:val="FF0000"/>
              </w:rPr>
            </w:pPr>
            <w:r w:rsidRPr="00385528">
              <w:t>45.07</w:t>
            </w:r>
            <w:r>
              <w:t xml:space="preserve"> (Note 2)</w:t>
            </w:r>
          </w:p>
        </w:tc>
        <w:tc>
          <w:tcPr>
            <w:tcW w:w="683" w:type="dxa"/>
          </w:tcPr>
          <w:p w14:paraId="7394BEFE" w14:textId="77777777" w:rsidR="00D86A31" w:rsidRPr="00BA7AD0" w:rsidRDefault="00D86A31" w:rsidP="00456FD2">
            <w:r>
              <w:t>99.67</w:t>
            </w:r>
          </w:p>
        </w:tc>
        <w:tc>
          <w:tcPr>
            <w:tcW w:w="683" w:type="dxa"/>
          </w:tcPr>
          <w:p w14:paraId="2C700578" w14:textId="77777777" w:rsidR="00D86A31" w:rsidRDefault="00D86A31" w:rsidP="00456FD2">
            <w:r>
              <w:t>99.50</w:t>
            </w:r>
          </w:p>
        </w:tc>
        <w:tc>
          <w:tcPr>
            <w:tcW w:w="831" w:type="dxa"/>
          </w:tcPr>
          <w:p w14:paraId="608E9559" w14:textId="77777777" w:rsidR="00D86A31" w:rsidRDefault="00D86A31" w:rsidP="00456FD2">
            <w:r>
              <w:t>40.97</w:t>
            </w:r>
          </w:p>
        </w:tc>
        <w:tc>
          <w:tcPr>
            <w:tcW w:w="831" w:type="dxa"/>
          </w:tcPr>
          <w:p w14:paraId="59045F7B" w14:textId="77777777" w:rsidR="00D86A31" w:rsidRDefault="00D86A31" w:rsidP="00456FD2">
            <w:r>
              <w:t>86.42</w:t>
            </w:r>
          </w:p>
        </w:tc>
        <w:tc>
          <w:tcPr>
            <w:tcW w:w="850" w:type="dxa"/>
          </w:tcPr>
          <w:p w14:paraId="17CFDDF5" w14:textId="77777777" w:rsidR="00D86A31" w:rsidRDefault="00D86A31" w:rsidP="00456FD2">
            <w:r>
              <w:t>22 (Note 2)</w:t>
            </w:r>
          </w:p>
        </w:tc>
      </w:tr>
      <w:tr w:rsidR="00D86A31" w14:paraId="28FB457F" w14:textId="77777777" w:rsidTr="00456FD2">
        <w:tc>
          <w:tcPr>
            <w:tcW w:w="1266" w:type="dxa"/>
          </w:tcPr>
          <w:p w14:paraId="5FE10830" w14:textId="77777777" w:rsidR="00D86A31" w:rsidRDefault="00D86A31" w:rsidP="00456FD2">
            <w:r>
              <w:t xml:space="preserve">Linux, </w:t>
            </w:r>
            <w:r w:rsidRPr="008F4FDF">
              <w:t>Ubuntu 22.04.1</w:t>
            </w:r>
            <w:r>
              <w:t>, x86_64</w:t>
            </w:r>
          </w:p>
        </w:tc>
        <w:tc>
          <w:tcPr>
            <w:tcW w:w="1931" w:type="dxa"/>
          </w:tcPr>
          <w:p w14:paraId="5703F719" w14:textId="235DFD44" w:rsidR="00D86A31" w:rsidRDefault="00C776E5" w:rsidP="00456FD2">
            <w:r>
              <w:t>GCC 11.3</w:t>
            </w:r>
          </w:p>
        </w:tc>
        <w:tc>
          <w:tcPr>
            <w:tcW w:w="1394" w:type="dxa"/>
          </w:tcPr>
          <w:p w14:paraId="4E2B55DE" w14:textId="77777777" w:rsidR="00D86A31" w:rsidRDefault="00D86A31" w:rsidP="00456FD2">
            <w:proofErr w:type="spellStart"/>
            <w:r>
              <w:t>Makefile</w:t>
            </w:r>
            <w:proofErr w:type="spellEnd"/>
            <w:r>
              <w:t xml:space="preserve"> [8]</w:t>
            </w:r>
          </w:p>
          <w:p w14:paraId="6F8A130B"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1F096E55" w14:textId="77777777" w:rsidR="00D86A31" w:rsidRPr="00385528" w:rsidRDefault="00D86A31" w:rsidP="00456FD2">
            <w:r w:rsidRPr="00385528">
              <w:t>45.07</w:t>
            </w:r>
            <w:r>
              <w:t xml:space="preserve"> (Note 2)</w:t>
            </w:r>
          </w:p>
        </w:tc>
        <w:tc>
          <w:tcPr>
            <w:tcW w:w="683" w:type="dxa"/>
          </w:tcPr>
          <w:p w14:paraId="47DA648E" w14:textId="77777777" w:rsidR="00D86A31" w:rsidRDefault="00D86A31" w:rsidP="00456FD2">
            <w:r>
              <w:t>99.67</w:t>
            </w:r>
          </w:p>
        </w:tc>
        <w:tc>
          <w:tcPr>
            <w:tcW w:w="683" w:type="dxa"/>
          </w:tcPr>
          <w:p w14:paraId="205085D6" w14:textId="77777777" w:rsidR="00D86A31" w:rsidRDefault="00D86A31" w:rsidP="00456FD2">
            <w:r>
              <w:t>99.50</w:t>
            </w:r>
          </w:p>
        </w:tc>
        <w:tc>
          <w:tcPr>
            <w:tcW w:w="831" w:type="dxa"/>
          </w:tcPr>
          <w:p w14:paraId="4C2B2BF2" w14:textId="77777777" w:rsidR="00D86A31" w:rsidRDefault="00D86A31" w:rsidP="00456FD2">
            <w:r>
              <w:t>40.93</w:t>
            </w:r>
          </w:p>
        </w:tc>
        <w:tc>
          <w:tcPr>
            <w:tcW w:w="831" w:type="dxa"/>
          </w:tcPr>
          <w:p w14:paraId="2F41CE83" w14:textId="77777777" w:rsidR="00D86A31" w:rsidRDefault="00D86A31" w:rsidP="00456FD2">
            <w:r>
              <w:t>86.58</w:t>
            </w:r>
          </w:p>
        </w:tc>
        <w:tc>
          <w:tcPr>
            <w:tcW w:w="850" w:type="dxa"/>
          </w:tcPr>
          <w:p w14:paraId="0A9C4B23" w14:textId="77777777" w:rsidR="00D86A31" w:rsidRDefault="00D86A31" w:rsidP="00456FD2">
            <w:r>
              <w:t>22 (Note 2)</w:t>
            </w:r>
          </w:p>
        </w:tc>
      </w:tr>
      <w:tr w:rsidR="00D86A31" w14:paraId="5C21CE9C" w14:textId="77777777" w:rsidTr="00456FD2">
        <w:tc>
          <w:tcPr>
            <w:tcW w:w="1266" w:type="dxa"/>
          </w:tcPr>
          <w:p w14:paraId="4AA5F36D" w14:textId="77777777" w:rsidR="00D86A31" w:rsidRDefault="00D86A31" w:rsidP="00456FD2">
            <w:r>
              <w:t xml:space="preserve">Linux, </w:t>
            </w:r>
            <w:r w:rsidRPr="008F4FDF">
              <w:t>Ubuntu 22.04.1</w:t>
            </w:r>
            <w:r>
              <w:t>, x86_64</w:t>
            </w:r>
          </w:p>
        </w:tc>
        <w:tc>
          <w:tcPr>
            <w:tcW w:w="1931" w:type="dxa"/>
          </w:tcPr>
          <w:p w14:paraId="5B7871B7" w14:textId="0D4FB900" w:rsidR="00D86A31" w:rsidRDefault="00C776E5" w:rsidP="00456FD2">
            <w:r>
              <w:t>GCC 11.3</w:t>
            </w:r>
          </w:p>
        </w:tc>
        <w:tc>
          <w:tcPr>
            <w:tcW w:w="1394" w:type="dxa"/>
          </w:tcPr>
          <w:p w14:paraId="36AF6082" w14:textId="77777777" w:rsidR="00D86A31" w:rsidRDefault="00D86A31" w:rsidP="00456FD2">
            <w:proofErr w:type="spellStart"/>
            <w:r>
              <w:t>Makefile</w:t>
            </w:r>
            <w:proofErr w:type="spellEnd"/>
            <w:r>
              <w:t xml:space="preserve"> [8]</w:t>
            </w:r>
          </w:p>
          <w:p w14:paraId="01162BB4"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4A974F03" w14:textId="77777777" w:rsidR="00D86A31" w:rsidRPr="00385528" w:rsidRDefault="00D86A31" w:rsidP="00456FD2">
            <w:r>
              <w:t>0.009</w:t>
            </w:r>
          </w:p>
        </w:tc>
        <w:tc>
          <w:tcPr>
            <w:tcW w:w="683" w:type="dxa"/>
          </w:tcPr>
          <w:p w14:paraId="29BF0FE4" w14:textId="77777777" w:rsidR="00D86A31" w:rsidRDefault="00D86A31" w:rsidP="00456FD2">
            <w:r>
              <w:t>100</w:t>
            </w:r>
          </w:p>
        </w:tc>
        <w:tc>
          <w:tcPr>
            <w:tcW w:w="683" w:type="dxa"/>
          </w:tcPr>
          <w:p w14:paraId="21D16F0D" w14:textId="77777777" w:rsidR="00D86A31" w:rsidRDefault="00D86A31" w:rsidP="00456FD2">
            <w:r>
              <w:t>100</w:t>
            </w:r>
          </w:p>
        </w:tc>
        <w:tc>
          <w:tcPr>
            <w:tcW w:w="831" w:type="dxa"/>
          </w:tcPr>
          <w:p w14:paraId="7A9E1BAA" w14:textId="77777777" w:rsidR="00D86A31" w:rsidRDefault="00D86A31" w:rsidP="00456FD2">
            <w:r>
              <w:t>60.47</w:t>
            </w:r>
          </w:p>
        </w:tc>
        <w:tc>
          <w:tcPr>
            <w:tcW w:w="831" w:type="dxa"/>
          </w:tcPr>
          <w:p w14:paraId="1E982FB6" w14:textId="77777777" w:rsidR="00D86A31" w:rsidRDefault="00D86A31" w:rsidP="00456FD2">
            <w:r>
              <w:t>100</w:t>
            </w:r>
          </w:p>
        </w:tc>
        <w:tc>
          <w:tcPr>
            <w:tcW w:w="850" w:type="dxa"/>
          </w:tcPr>
          <w:p w14:paraId="4F6B22C5" w14:textId="77777777" w:rsidR="00D86A31" w:rsidRDefault="00D86A31" w:rsidP="00456FD2">
            <w:r>
              <w:t>0</w:t>
            </w:r>
          </w:p>
        </w:tc>
      </w:tr>
    </w:tbl>
    <w:p w14:paraId="180017DB" w14:textId="2395AF8A" w:rsidR="00D86A31" w:rsidRPr="00D17EC9" w:rsidRDefault="00D86A31" w:rsidP="00D86A31">
      <w:pPr>
        <w:jc w:val="center"/>
        <w:rPr>
          <w:b/>
          <w:bCs/>
        </w:rPr>
      </w:pPr>
      <w:r w:rsidRPr="00D17EC9">
        <w:rPr>
          <w:b/>
          <w:bCs/>
        </w:rPr>
        <w:t xml:space="preserve">Table </w:t>
      </w:r>
      <w:r w:rsidR="008A286B">
        <w:rPr>
          <w:b/>
          <w:bCs/>
        </w:rPr>
        <w:t>3</w:t>
      </w:r>
      <w:r w:rsidRPr="00D17EC9">
        <w:rPr>
          <w:b/>
          <w:bCs/>
        </w:rPr>
        <w:t>.1</w:t>
      </w:r>
      <w:r>
        <w:rPr>
          <w:b/>
          <w:bCs/>
        </w:rPr>
        <w:t>.</w:t>
      </w:r>
      <w:r w:rsidR="008A286B">
        <w:rPr>
          <w:b/>
          <w:bCs/>
        </w:rPr>
        <w:t>3</w:t>
      </w:r>
      <w:r w:rsidRPr="00D17EC9">
        <w:rPr>
          <w:b/>
          <w:bCs/>
        </w:rPr>
        <w:t xml:space="preserve"> </w:t>
      </w:r>
      <w:r w:rsidR="003B7824">
        <w:rPr>
          <w:b/>
          <w:bCs/>
        </w:rPr>
        <w:t>Experiment 2 results (MLD and SSNR scores with IVAS decoder only tests)</w:t>
      </w:r>
    </w:p>
    <w:p w14:paraId="569FF696" w14:textId="2F927494" w:rsidR="00D86A31" w:rsidRDefault="00D86A31" w:rsidP="00D86A31">
      <w:pPr>
        <w:rPr>
          <w:lang w:val="en-US"/>
        </w:rPr>
      </w:pPr>
      <w:r>
        <w:rPr>
          <w:lang w:val="en-US"/>
        </w:rPr>
        <w:t xml:space="preserve">Note 1: Refer to Note 2 of Table </w:t>
      </w:r>
      <w:r w:rsidR="008A286B">
        <w:rPr>
          <w:lang w:val="en-US"/>
        </w:rPr>
        <w:t>3</w:t>
      </w:r>
      <w:r>
        <w:rPr>
          <w:lang w:val="en-US"/>
        </w:rPr>
        <w:t>.1.</w:t>
      </w:r>
      <w:r w:rsidR="008A286B">
        <w:rPr>
          <w:lang w:val="en-US"/>
        </w:rPr>
        <w:t>2</w:t>
      </w:r>
    </w:p>
    <w:p w14:paraId="5E439A07" w14:textId="7827B170" w:rsidR="00D86A31" w:rsidRDefault="00D86A31" w:rsidP="00D86A31">
      <w:pPr>
        <w:rPr>
          <w:lang w:val="en-US"/>
        </w:rPr>
      </w:pPr>
      <w:r>
        <w:rPr>
          <w:lang w:val="en-US"/>
        </w:rPr>
        <w:t xml:space="preserve">Note 2: Refer to Note 3 of Table </w:t>
      </w:r>
      <w:r w:rsidR="008A286B">
        <w:rPr>
          <w:lang w:val="en-US"/>
        </w:rPr>
        <w:t>3</w:t>
      </w:r>
      <w:r>
        <w:rPr>
          <w:lang w:val="en-US"/>
        </w:rPr>
        <w:t>.1.</w:t>
      </w:r>
      <w:r w:rsidR="008A286B">
        <w:rPr>
          <w:lang w:val="en-US"/>
        </w:rPr>
        <w:t>2</w:t>
      </w:r>
    </w:p>
    <w:p w14:paraId="6278F0CF" w14:textId="77777777" w:rsidR="00D86A31" w:rsidRDefault="00D86A31" w:rsidP="00D86A31">
      <w:pPr>
        <w:rPr>
          <w:lang w:val="en-US"/>
        </w:rPr>
      </w:pPr>
    </w:p>
    <w:p w14:paraId="54BB0F1D" w14:textId="77777777" w:rsidR="00D86A31" w:rsidRPr="00D635B6" w:rsidRDefault="00D86A31" w:rsidP="00D635B6">
      <w:pPr>
        <w:pStyle w:val="Heading5"/>
        <w:rPr>
          <w:rFonts w:eastAsia="SimSun"/>
          <w:lang w:val="en-US"/>
        </w:rPr>
      </w:pPr>
      <w:r w:rsidRPr="00D635B6">
        <w:rPr>
          <w:rFonts w:eastAsia="SimSun"/>
          <w:lang w:val="en-US"/>
        </w:rPr>
        <w:t>Experiment 3</w:t>
      </w:r>
    </w:p>
    <w:p w14:paraId="273FA42D" w14:textId="0B8AD3B1" w:rsidR="00D86A31" w:rsidRPr="00811B65" w:rsidRDefault="004A4143" w:rsidP="00D86A31">
      <w:r>
        <w:t xml:space="preserve">In this experiment, Linux GCC reference is used (platform/compiler settings as mentioned in Table 3.1.1). </w:t>
      </w:r>
      <w:r w:rsidR="00D86A31">
        <w:t>Test outputs were generated on Mac OSX with various compiler settings.</w:t>
      </w:r>
    </w:p>
    <w:p w14:paraId="021EA701" w14:textId="77777777" w:rsidR="00D86A31" w:rsidRPr="00E63BE1" w:rsidRDefault="00D86A31" w:rsidP="00E63BE1">
      <w:pPr>
        <w:rPr>
          <w:lang w:val="en-US"/>
        </w:rPr>
      </w:pPr>
      <w:r w:rsidRPr="00E63BE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c>
          <w:tcPr>
            <w:tcW w:w="1266" w:type="dxa"/>
          </w:tcPr>
          <w:p w14:paraId="6CF9733A" w14:textId="77777777" w:rsidR="00D86A31" w:rsidRPr="009237BE" w:rsidRDefault="00D86A31" w:rsidP="00456FD2">
            <w:pPr>
              <w:rPr>
                <w:b/>
                <w:bCs/>
              </w:rPr>
            </w:pPr>
            <w:r w:rsidRPr="009237BE">
              <w:rPr>
                <w:b/>
                <w:bCs/>
              </w:rPr>
              <w:lastRenderedPageBreak/>
              <w:t>Platform</w:t>
            </w:r>
          </w:p>
        </w:tc>
        <w:tc>
          <w:tcPr>
            <w:tcW w:w="1931" w:type="dxa"/>
          </w:tcPr>
          <w:p w14:paraId="38C67C2C" w14:textId="77777777" w:rsidR="00D86A31" w:rsidRPr="009237BE" w:rsidRDefault="00D86A31" w:rsidP="00456FD2">
            <w:pPr>
              <w:rPr>
                <w:b/>
                <w:bCs/>
              </w:rPr>
            </w:pPr>
            <w:r w:rsidRPr="009237BE">
              <w:rPr>
                <w:b/>
                <w:bCs/>
              </w:rPr>
              <w:t>Compiler</w:t>
            </w:r>
          </w:p>
        </w:tc>
        <w:tc>
          <w:tcPr>
            <w:tcW w:w="1394" w:type="dxa"/>
          </w:tcPr>
          <w:p w14:paraId="31967761" w14:textId="77777777" w:rsidR="00D86A31" w:rsidRPr="009237BE" w:rsidRDefault="00D86A31" w:rsidP="00456FD2">
            <w:pPr>
              <w:rPr>
                <w:b/>
                <w:bCs/>
              </w:rPr>
            </w:pPr>
            <w:r w:rsidRPr="009237BE">
              <w:rPr>
                <w:b/>
                <w:bCs/>
              </w:rPr>
              <w:t>Compiler settings and optimization flags</w:t>
            </w:r>
          </w:p>
        </w:tc>
        <w:tc>
          <w:tcPr>
            <w:tcW w:w="881" w:type="dxa"/>
          </w:tcPr>
          <w:p w14:paraId="746EA471" w14:textId="41CE9F30" w:rsidR="00D86A31" w:rsidRPr="009237BE" w:rsidRDefault="00373340" w:rsidP="00456FD2">
            <w:pPr>
              <w:rPr>
                <w:b/>
                <w:bCs/>
              </w:rPr>
            </w:pPr>
            <w:r>
              <w:rPr>
                <w:b/>
                <w:bCs/>
              </w:rPr>
              <w:t xml:space="preserve">Max </w:t>
            </w:r>
            <w:r w:rsidR="00D86A31" w:rsidRPr="009237BE">
              <w:rPr>
                <w:b/>
                <w:bCs/>
              </w:rPr>
              <w:t>MLD</w:t>
            </w:r>
          </w:p>
        </w:tc>
        <w:tc>
          <w:tcPr>
            <w:tcW w:w="683" w:type="dxa"/>
          </w:tcPr>
          <w:p w14:paraId="53A78BF2" w14:textId="77777777" w:rsidR="00D86A31" w:rsidRPr="009237BE" w:rsidRDefault="00D86A31" w:rsidP="00456FD2">
            <w:pPr>
              <w:rPr>
                <w:b/>
                <w:bCs/>
              </w:rPr>
            </w:pPr>
            <w:r>
              <w:rPr>
                <w:b/>
                <w:bCs/>
              </w:rPr>
              <w:t>% tests &lt; 5 MLD</w:t>
            </w:r>
          </w:p>
        </w:tc>
        <w:tc>
          <w:tcPr>
            <w:tcW w:w="683" w:type="dxa"/>
          </w:tcPr>
          <w:p w14:paraId="5DB0975B" w14:textId="77777777" w:rsidR="00D86A31" w:rsidRDefault="00D86A31" w:rsidP="00456FD2">
            <w:pPr>
              <w:rPr>
                <w:b/>
                <w:bCs/>
              </w:rPr>
            </w:pPr>
            <w:r>
              <w:rPr>
                <w:b/>
                <w:bCs/>
              </w:rPr>
              <w:t>% tests &lt; 2 MLD</w:t>
            </w:r>
          </w:p>
        </w:tc>
        <w:tc>
          <w:tcPr>
            <w:tcW w:w="831" w:type="dxa"/>
          </w:tcPr>
          <w:p w14:paraId="5AAB7318" w14:textId="77777777" w:rsidR="00D86A31" w:rsidRDefault="00D86A31" w:rsidP="00456FD2">
            <w:pPr>
              <w:rPr>
                <w:b/>
                <w:bCs/>
              </w:rPr>
            </w:pPr>
            <w:r>
              <w:rPr>
                <w:b/>
                <w:bCs/>
              </w:rPr>
              <w:t>Min SSNR</w:t>
            </w:r>
          </w:p>
        </w:tc>
        <w:tc>
          <w:tcPr>
            <w:tcW w:w="831" w:type="dxa"/>
          </w:tcPr>
          <w:p w14:paraId="7E6B5547" w14:textId="77777777" w:rsidR="00D86A31" w:rsidRDefault="00D86A31" w:rsidP="00456FD2">
            <w:pPr>
              <w:rPr>
                <w:b/>
                <w:bCs/>
              </w:rPr>
            </w:pPr>
            <w:r>
              <w:rPr>
                <w:b/>
                <w:bCs/>
              </w:rPr>
              <w:t>% tests &gt; 50 SSNR</w:t>
            </w:r>
          </w:p>
        </w:tc>
        <w:tc>
          <w:tcPr>
            <w:tcW w:w="850" w:type="dxa"/>
          </w:tcPr>
          <w:p w14:paraId="76B384C4" w14:textId="77777777" w:rsidR="00D86A31" w:rsidRDefault="00D86A31" w:rsidP="00456FD2">
            <w:pPr>
              <w:rPr>
                <w:b/>
                <w:bCs/>
              </w:rPr>
            </w:pPr>
            <w:r>
              <w:rPr>
                <w:b/>
                <w:bCs/>
              </w:rPr>
              <w:t>crashes</w:t>
            </w:r>
          </w:p>
        </w:tc>
      </w:tr>
      <w:tr w:rsidR="00D86A31" w14:paraId="45669802" w14:textId="77777777" w:rsidTr="00456FD2">
        <w:tc>
          <w:tcPr>
            <w:tcW w:w="1266" w:type="dxa"/>
          </w:tcPr>
          <w:p w14:paraId="7C65FE7D" w14:textId="77777777" w:rsidR="00D86A31" w:rsidRDefault="00D86A31" w:rsidP="00456FD2">
            <w:r>
              <w:t>MacOS Sequoia V15.5, Arm64-apple-darwin24.5.0</w:t>
            </w:r>
          </w:p>
        </w:tc>
        <w:tc>
          <w:tcPr>
            <w:tcW w:w="1931" w:type="dxa"/>
          </w:tcPr>
          <w:p w14:paraId="6FE0FBD7" w14:textId="77777777" w:rsidR="00D86A31" w:rsidRDefault="00D86A31" w:rsidP="00456FD2">
            <w:r>
              <w:t>Apple Clang version 17.0.0</w:t>
            </w:r>
          </w:p>
        </w:tc>
        <w:tc>
          <w:tcPr>
            <w:tcW w:w="1394" w:type="dxa"/>
          </w:tcPr>
          <w:p w14:paraId="252A5FD1" w14:textId="77777777" w:rsidR="00D86A31" w:rsidRDefault="00D86A31" w:rsidP="00456FD2">
            <w:r>
              <w:t xml:space="preserve">O0, </w:t>
            </w:r>
            <w:proofErr w:type="spellStart"/>
            <w:r>
              <w:t>Makefile</w:t>
            </w:r>
            <w:proofErr w:type="spellEnd"/>
            <w:r>
              <w:t xml:space="preserve"> [8]</w:t>
            </w:r>
          </w:p>
          <w:p w14:paraId="65AAA060" w14:textId="77777777" w:rsidR="00D86A31" w:rsidRDefault="00D86A31" w:rsidP="00456FD2">
            <w:r>
              <w:t>Default setting with make -j</w:t>
            </w:r>
          </w:p>
        </w:tc>
        <w:tc>
          <w:tcPr>
            <w:tcW w:w="881" w:type="dxa"/>
          </w:tcPr>
          <w:p w14:paraId="5DD77FB4" w14:textId="77777777" w:rsidR="00D86A31" w:rsidRDefault="00D86A31" w:rsidP="00456FD2">
            <w:r>
              <w:t>1.8</w:t>
            </w:r>
          </w:p>
        </w:tc>
        <w:tc>
          <w:tcPr>
            <w:tcW w:w="683" w:type="dxa"/>
          </w:tcPr>
          <w:p w14:paraId="2F4B0DC2" w14:textId="77777777" w:rsidR="00D86A31" w:rsidRPr="00B37669" w:rsidRDefault="00D86A31" w:rsidP="00456FD2">
            <w:r>
              <w:t>100</w:t>
            </w:r>
          </w:p>
        </w:tc>
        <w:tc>
          <w:tcPr>
            <w:tcW w:w="683" w:type="dxa"/>
          </w:tcPr>
          <w:p w14:paraId="6D5B9E7F" w14:textId="77777777" w:rsidR="00D86A31" w:rsidRDefault="00D86A31" w:rsidP="00456FD2">
            <w:r>
              <w:t>100</w:t>
            </w:r>
          </w:p>
        </w:tc>
        <w:tc>
          <w:tcPr>
            <w:tcW w:w="831" w:type="dxa"/>
          </w:tcPr>
          <w:p w14:paraId="6EDC51DD" w14:textId="77777777" w:rsidR="00D86A31" w:rsidRDefault="00D86A31" w:rsidP="00456FD2">
            <w:r>
              <w:t>27.44</w:t>
            </w:r>
          </w:p>
        </w:tc>
        <w:tc>
          <w:tcPr>
            <w:tcW w:w="831" w:type="dxa"/>
          </w:tcPr>
          <w:p w14:paraId="153D8280" w14:textId="77777777" w:rsidR="00D86A31" w:rsidRDefault="00D86A31" w:rsidP="00456FD2">
            <w:r>
              <w:t>99.36</w:t>
            </w:r>
          </w:p>
        </w:tc>
        <w:tc>
          <w:tcPr>
            <w:tcW w:w="850" w:type="dxa"/>
          </w:tcPr>
          <w:p w14:paraId="73C41BAC" w14:textId="77777777" w:rsidR="00D86A31" w:rsidRDefault="00D86A31" w:rsidP="00456FD2">
            <w:r>
              <w:t>0</w:t>
            </w:r>
          </w:p>
        </w:tc>
      </w:tr>
      <w:tr w:rsidR="00D86A31" w14:paraId="4511138B" w14:textId="77777777" w:rsidTr="00456FD2">
        <w:tc>
          <w:tcPr>
            <w:tcW w:w="1266" w:type="dxa"/>
          </w:tcPr>
          <w:p w14:paraId="0BE26EC1" w14:textId="77777777" w:rsidR="00D86A31" w:rsidRDefault="00D86A31" w:rsidP="00456FD2">
            <w:r>
              <w:t>MacOS Sequoia V15.5, Arm64-apple-darwin24.5.0</w:t>
            </w:r>
          </w:p>
        </w:tc>
        <w:tc>
          <w:tcPr>
            <w:tcW w:w="1931" w:type="dxa"/>
          </w:tcPr>
          <w:p w14:paraId="08BF966B" w14:textId="77777777" w:rsidR="00D86A31" w:rsidRDefault="00D86A31" w:rsidP="00456FD2">
            <w:r>
              <w:t>Apple Clang version 17.0.0</w:t>
            </w:r>
          </w:p>
        </w:tc>
        <w:tc>
          <w:tcPr>
            <w:tcW w:w="1394" w:type="dxa"/>
          </w:tcPr>
          <w:p w14:paraId="38FA321B" w14:textId="77777777" w:rsidR="00D86A31" w:rsidRDefault="00D86A31" w:rsidP="00456FD2">
            <w:proofErr w:type="spellStart"/>
            <w:r>
              <w:t>Makefile</w:t>
            </w:r>
            <w:proofErr w:type="spellEnd"/>
            <w:r>
              <w:t xml:space="preserve"> [8]</w:t>
            </w:r>
          </w:p>
          <w:p w14:paraId="7161083A" w14:textId="77777777" w:rsidR="00D86A31" w:rsidRDefault="00D86A31" w:rsidP="00456FD2">
            <w:r>
              <w:t>Modifications: O3 optimization</w:t>
            </w:r>
          </w:p>
        </w:tc>
        <w:tc>
          <w:tcPr>
            <w:tcW w:w="881" w:type="dxa"/>
          </w:tcPr>
          <w:p w14:paraId="328591C8" w14:textId="77777777" w:rsidR="00D86A31" w:rsidRDefault="00D86A31" w:rsidP="00456FD2">
            <w:r>
              <w:t>1.8</w:t>
            </w:r>
          </w:p>
        </w:tc>
        <w:tc>
          <w:tcPr>
            <w:tcW w:w="683" w:type="dxa"/>
          </w:tcPr>
          <w:p w14:paraId="4936711C" w14:textId="77777777" w:rsidR="00D86A31" w:rsidRPr="00BA7AD0" w:rsidRDefault="00D86A31" w:rsidP="00456FD2">
            <w:r>
              <w:t>100</w:t>
            </w:r>
          </w:p>
        </w:tc>
        <w:tc>
          <w:tcPr>
            <w:tcW w:w="683" w:type="dxa"/>
          </w:tcPr>
          <w:p w14:paraId="489E15A4" w14:textId="77777777" w:rsidR="00D86A31" w:rsidRDefault="00D86A31" w:rsidP="00456FD2">
            <w:r>
              <w:t>100</w:t>
            </w:r>
          </w:p>
        </w:tc>
        <w:tc>
          <w:tcPr>
            <w:tcW w:w="831" w:type="dxa"/>
          </w:tcPr>
          <w:p w14:paraId="73B0FF94" w14:textId="77777777" w:rsidR="00D86A31" w:rsidRDefault="00D86A31" w:rsidP="00456FD2">
            <w:r>
              <w:t>27.44</w:t>
            </w:r>
          </w:p>
        </w:tc>
        <w:tc>
          <w:tcPr>
            <w:tcW w:w="831" w:type="dxa"/>
          </w:tcPr>
          <w:p w14:paraId="6849CA26" w14:textId="77777777" w:rsidR="00D86A31" w:rsidRDefault="00D86A31" w:rsidP="00456FD2">
            <w:r>
              <w:t>99.36</w:t>
            </w:r>
          </w:p>
        </w:tc>
        <w:tc>
          <w:tcPr>
            <w:tcW w:w="850" w:type="dxa"/>
          </w:tcPr>
          <w:p w14:paraId="71DCF788" w14:textId="77777777" w:rsidR="00D86A31" w:rsidRDefault="00D86A31" w:rsidP="00456FD2">
            <w:r>
              <w:t>0</w:t>
            </w:r>
          </w:p>
        </w:tc>
      </w:tr>
      <w:tr w:rsidR="00D86A31" w14:paraId="6F7E7971" w14:textId="77777777" w:rsidTr="00456FD2">
        <w:tc>
          <w:tcPr>
            <w:tcW w:w="1266" w:type="dxa"/>
          </w:tcPr>
          <w:p w14:paraId="3B278E25" w14:textId="77777777" w:rsidR="00D86A31" w:rsidRDefault="00D86A31" w:rsidP="00456FD2">
            <w:r>
              <w:t>MacOS Sequoia V15.5, Arm64-apple-darwin24.5.0</w:t>
            </w:r>
          </w:p>
        </w:tc>
        <w:tc>
          <w:tcPr>
            <w:tcW w:w="1931" w:type="dxa"/>
          </w:tcPr>
          <w:p w14:paraId="7784E254" w14:textId="77777777" w:rsidR="00D86A31" w:rsidRDefault="00D86A31" w:rsidP="00456FD2">
            <w:r>
              <w:t>Apple Clang version 17.0.0</w:t>
            </w:r>
          </w:p>
        </w:tc>
        <w:tc>
          <w:tcPr>
            <w:tcW w:w="1394" w:type="dxa"/>
          </w:tcPr>
          <w:p w14:paraId="3FEB95E5" w14:textId="77777777" w:rsidR="00D86A31" w:rsidRDefault="00D86A31" w:rsidP="00456FD2">
            <w:proofErr w:type="spellStart"/>
            <w:r>
              <w:t>Makefile</w:t>
            </w:r>
            <w:proofErr w:type="spellEnd"/>
            <w:r>
              <w:t xml:space="preserve"> [8]</w:t>
            </w:r>
          </w:p>
          <w:p w14:paraId="4BE242E4" w14:textId="77777777" w:rsidR="00D86A31" w:rsidRDefault="00D86A31" w:rsidP="00456FD2">
            <w:r>
              <w:t>Modifications: Clang and O2 optimization</w:t>
            </w:r>
          </w:p>
        </w:tc>
        <w:tc>
          <w:tcPr>
            <w:tcW w:w="881" w:type="dxa"/>
          </w:tcPr>
          <w:p w14:paraId="422CF05B" w14:textId="77777777" w:rsidR="00D86A31" w:rsidRPr="00EA341C" w:rsidRDefault="00D86A31" w:rsidP="00456FD2">
            <w:r>
              <w:t>1.8</w:t>
            </w:r>
          </w:p>
        </w:tc>
        <w:tc>
          <w:tcPr>
            <w:tcW w:w="683" w:type="dxa"/>
          </w:tcPr>
          <w:p w14:paraId="510DB07E" w14:textId="77777777" w:rsidR="00D86A31" w:rsidRPr="00BA7AD0" w:rsidRDefault="00D86A31" w:rsidP="00456FD2">
            <w:r>
              <w:t>100</w:t>
            </w:r>
          </w:p>
        </w:tc>
        <w:tc>
          <w:tcPr>
            <w:tcW w:w="683" w:type="dxa"/>
          </w:tcPr>
          <w:p w14:paraId="1538BF06" w14:textId="77777777" w:rsidR="00D86A31" w:rsidRDefault="00D86A31" w:rsidP="00456FD2">
            <w:r>
              <w:t>100</w:t>
            </w:r>
          </w:p>
        </w:tc>
        <w:tc>
          <w:tcPr>
            <w:tcW w:w="831" w:type="dxa"/>
          </w:tcPr>
          <w:p w14:paraId="3D04F636" w14:textId="77777777" w:rsidR="00D86A31" w:rsidRDefault="00D86A31" w:rsidP="00456FD2">
            <w:r>
              <w:t>27.44</w:t>
            </w:r>
          </w:p>
        </w:tc>
        <w:tc>
          <w:tcPr>
            <w:tcW w:w="831" w:type="dxa"/>
          </w:tcPr>
          <w:p w14:paraId="026655D4" w14:textId="77777777" w:rsidR="00D86A31" w:rsidRDefault="00D86A31" w:rsidP="00456FD2">
            <w:r>
              <w:t>99.36</w:t>
            </w:r>
          </w:p>
        </w:tc>
        <w:tc>
          <w:tcPr>
            <w:tcW w:w="850" w:type="dxa"/>
          </w:tcPr>
          <w:p w14:paraId="2AF7622F" w14:textId="77777777" w:rsidR="00D86A31" w:rsidRDefault="00D86A31" w:rsidP="00456FD2">
            <w:r>
              <w:t>0</w:t>
            </w:r>
          </w:p>
        </w:tc>
      </w:tr>
      <w:tr w:rsidR="00D86A31" w14:paraId="24465D78" w14:textId="77777777" w:rsidTr="00456FD2">
        <w:tc>
          <w:tcPr>
            <w:tcW w:w="1266" w:type="dxa"/>
          </w:tcPr>
          <w:p w14:paraId="6205E91F" w14:textId="77777777" w:rsidR="00D86A31" w:rsidRDefault="00D86A31" w:rsidP="00456FD2">
            <w:r>
              <w:t>MacOS Sequoia V15.5, Arm64-apple-darwin24.5.0</w:t>
            </w:r>
          </w:p>
        </w:tc>
        <w:tc>
          <w:tcPr>
            <w:tcW w:w="1931" w:type="dxa"/>
          </w:tcPr>
          <w:p w14:paraId="17CD3AE2" w14:textId="77777777" w:rsidR="00D86A31" w:rsidRDefault="00D86A31" w:rsidP="00456FD2">
            <w:r>
              <w:t>Apple Clang version 17.0.0</w:t>
            </w:r>
          </w:p>
        </w:tc>
        <w:tc>
          <w:tcPr>
            <w:tcW w:w="1394" w:type="dxa"/>
          </w:tcPr>
          <w:p w14:paraId="3758A3CE" w14:textId="77777777" w:rsidR="00D86A31" w:rsidRDefault="00D86A31" w:rsidP="00456FD2">
            <w:proofErr w:type="spellStart"/>
            <w:r>
              <w:t>Makefile</w:t>
            </w:r>
            <w:proofErr w:type="spellEnd"/>
            <w:r>
              <w:t xml:space="preserve"> [8]</w:t>
            </w:r>
          </w:p>
          <w:p w14:paraId="5E90D60C" w14:textId="77777777" w:rsidR="00D86A31" w:rsidRDefault="00D86A31" w:rsidP="00456FD2">
            <w:r>
              <w:t>Modifications: Clang and O3 optimization</w:t>
            </w:r>
          </w:p>
        </w:tc>
        <w:tc>
          <w:tcPr>
            <w:tcW w:w="881" w:type="dxa"/>
          </w:tcPr>
          <w:p w14:paraId="75707DBF" w14:textId="77777777" w:rsidR="00D86A31" w:rsidRPr="00BA7AD0" w:rsidRDefault="00D86A31" w:rsidP="00456FD2">
            <w:r>
              <w:t>1.8</w:t>
            </w:r>
          </w:p>
        </w:tc>
        <w:tc>
          <w:tcPr>
            <w:tcW w:w="683" w:type="dxa"/>
          </w:tcPr>
          <w:p w14:paraId="7794FE19" w14:textId="77777777" w:rsidR="00D86A31" w:rsidRPr="00BA7AD0" w:rsidRDefault="00D86A31" w:rsidP="00456FD2">
            <w:r>
              <w:t>100</w:t>
            </w:r>
          </w:p>
        </w:tc>
        <w:tc>
          <w:tcPr>
            <w:tcW w:w="683" w:type="dxa"/>
          </w:tcPr>
          <w:p w14:paraId="29E4ECB6" w14:textId="77777777" w:rsidR="00D86A31" w:rsidRDefault="00D86A31" w:rsidP="00456FD2">
            <w:r>
              <w:t>100</w:t>
            </w:r>
          </w:p>
        </w:tc>
        <w:tc>
          <w:tcPr>
            <w:tcW w:w="831" w:type="dxa"/>
          </w:tcPr>
          <w:p w14:paraId="4E59BDAF" w14:textId="77777777" w:rsidR="00D86A31" w:rsidRDefault="00D86A31" w:rsidP="00456FD2">
            <w:r>
              <w:t>27.44</w:t>
            </w:r>
          </w:p>
        </w:tc>
        <w:tc>
          <w:tcPr>
            <w:tcW w:w="831" w:type="dxa"/>
          </w:tcPr>
          <w:p w14:paraId="63CECBEC" w14:textId="77777777" w:rsidR="00D86A31" w:rsidRDefault="00D86A31" w:rsidP="00456FD2">
            <w:r>
              <w:t>99.36</w:t>
            </w:r>
          </w:p>
        </w:tc>
        <w:tc>
          <w:tcPr>
            <w:tcW w:w="850" w:type="dxa"/>
          </w:tcPr>
          <w:p w14:paraId="0F72056A" w14:textId="77777777" w:rsidR="00D86A31" w:rsidRDefault="00D86A31" w:rsidP="00456FD2">
            <w:r>
              <w:t>0</w:t>
            </w:r>
          </w:p>
        </w:tc>
      </w:tr>
      <w:tr w:rsidR="00D86A31" w14:paraId="2AB79AD8" w14:textId="77777777" w:rsidTr="00456FD2">
        <w:tc>
          <w:tcPr>
            <w:tcW w:w="1266" w:type="dxa"/>
          </w:tcPr>
          <w:p w14:paraId="3A7C93A5" w14:textId="77777777" w:rsidR="00D86A31" w:rsidRDefault="00D86A31" w:rsidP="00456FD2">
            <w:r>
              <w:t>MacOS Sequoia V15.5, Arm64-apple-darwin24.5.0</w:t>
            </w:r>
          </w:p>
        </w:tc>
        <w:tc>
          <w:tcPr>
            <w:tcW w:w="1931" w:type="dxa"/>
          </w:tcPr>
          <w:p w14:paraId="5838EC9E" w14:textId="77777777" w:rsidR="00D86A31" w:rsidRDefault="00D86A31" w:rsidP="00456FD2">
            <w:r>
              <w:t>Apple Clang version 17.0.0</w:t>
            </w:r>
          </w:p>
        </w:tc>
        <w:tc>
          <w:tcPr>
            <w:tcW w:w="1394" w:type="dxa"/>
          </w:tcPr>
          <w:p w14:paraId="1ADA54C6" w14:textId="77777777" w:rsidR="00D86A31" w:rsidRDefault="00D86A31" w:rsidP="00456FD2">
            <w:proofErr w:type="spellStart"/>
            <w:r>
              <w:t>Makefile</w:t>
            </w:r>
            <w:proofErr w:type="spellEnd"/>
            <w:r>
              <w:t xml:space="preserve"> [8]</w:t>
            </w:r>
          </w:p>
          <w:p w14:paraId="44F2EE92" w14:textId="415D32C7" w:rsidR="00D86A31" w:rsidRDefault="00D86A31" w:rsidP="00456FD2">
            <w:r>
              <w:t xml:space="preserve">Modifications: </w:t>
            </w:r>
            <w:proofErr w:type="spellStart"/>
            <w:r>
              <w:t>Ofast</w:t>
            </w:r>
            <w:proofErr w:type="spellEnd"/>
            <w:r>
              <w:t xml:space="preserve"> optimization</w:t>
            </w:r>
          </w:p>
        </w:tc>
        <w:tc>
          <w:tcPr>
            <w:tcW w:w="4759" w:type="dxa"/>
            <w:gridSpan w:val="6"/>
          </w:tcPr>
          <w:p w14:paraId="36B72B2F" w14:textId="77777777" w:rsidR="00D86A31" w:rsidRDefault="00D86A31" w:rsidP="00456FD2">
            <w:pPr>
              <w:jc w:val="center"/>
            </w:pPr>
          </w:p>
          <w:p w14:paraId="2C00833E" w14:textId="77777777" w:rsidR="00D86A31" w:rsidRDefault="00D86A31" w:rsidP="00456FD2">
            <w:pPr>
              <w:jc w:val="center"/>
            </w:pPr>
            <w:r>
              <w:t>Deprecated</w:t>
            </w:r>
          </w:p>
        </w:tc>
      </w:tr>
      <w:tr w:rsidR="00D86A31" w14:paraId="2B29C940" w14:textId="77777777" w:rsidTr="00456FD2">
        <w:tc>
          <w:tcPr>
            <w:tcW w:w="1266" w:type="dxa"/>
          </w:tcPr>
          <w:p w14:paraId="60BC2895" w14:textId="77777777" w:rsidR="00D86A31" w:rsidRDefault="00D86A31" w:rsidP="00456FD2">
            <w:r>
              <w:t>MacOS Sequoia V15.5, Arm64-apple-darwin24.5.0</w:t>
            </w:r>
          </w:p>
        </w:tc>
        <w:tc>
          <w:tcPr>
            <w:tcW w:w="1931" w:type="dxa"/>
          </w:tcPr>
          <w:p w14:paraId="2D6DCD59" w14:textId="77777777" w:rsidR="00D86A31" w:rsidRDefault="00D86A31" w:rsidP="00456FD2">
            <w:r>
              <w:t>Apple Clang version 17.0.0</w:t>
            </w:r>
          </w:p>
        </w:tc>
        <w:tc>
          <w:tcPr>
            <w:tcW w:w="1394" w:type="dxa"/>
          </w:tcPr>
          <w:p w14:paraId="686B946A" w14:textId="77777777" w:rsidR="00D86A31" w:rsidRDefault="00D86A31" w:rsidP="00456FD2">
            <w:proofErr w:type="spellStart"/>
            <w:r>
              <w:t>Makefile</w:t>
            </w:r>
            <w:proofErr w:type="spellEnd"/>
            <w:r>
              <w:t xml:space="preserve"> [8]</w:t>
            </w:r>
          </w:p>
          <w:p w14:paraId="0229927C" w14:textId="5C787BEB" w:rsidR="00D86A31" w:rsidRDefault="00D86A31" w:rsidP="00456FD2">
            <w:r>
              <w:t>Modifications: O2 and -</w:t>
            </w:r>
            <w:proofErr w:type="spellStart"/>
            <w:r>
              <w:t>ffast_math</w:t>
            </w:r>
            <w:proofErr w:type="spellEnd"/>
            <w:r>
              <w:t xml:space="preserve"> optimization</w:t>
            </w:r>
          </w:p>
        </w:tc>
        <w:tc>
          <w:tcPr>
            <w:tcW w:w="881" w:type="dxa"/>
          </w:tcPr>
          <w:p w14:paraId="0FE548B6" w14:textId="77777777" w:rsidR="00D86A31" w:rsidRPr="00240F9A" w:rsidRDefault="00D86A31" w:rsidP="00456FD2">
            <w:pPr>
              <w:rPr>
                <w:color w:val="FF0000"/>
              </w:rPr>
            </w:pPr>
            <w:r w:rsidRPr="006B2953">
              <w:t>82.28</w:t>
            </w:r>
            <w:r>
              <w:t xml:space="preserve"> (Note 1)</w:t>
            </w:r>
          </w:p>
        </w:tc>
        <w:tc>
          <w:tcPr>
            <w:tcW w:w="683" w:type="dxa"/>
          </w:tcPr>
          <w:p w14:paraId="6A23214B" w14:textId="77777777" w:rsidR="00D86A31" w:rsidRPr="00BA7AD0" w:rsidRDefault="00D86A31" w:rsidP="00456FD2">
            <w:r>
              <w:t>98.4</w:t>
            </w:r>
          </w:p>
        </w:tc>
        <w:tc>
          <w:tcPr>
            <w:tcW w:w="683" w:type="dxa"/>
          </w:tcPr>
          <w:p w14:paraId="60C12D69" w14:textId="77777777" w:rsidR="00D86A31" w:rsidRDefault="00D86A31" w:rsidP="00456FD2">
            <w:r>
              <w:t>98.24</w:t>
            </w:r>
          </w:p>
        </w:tc>
        <w:tc>
          <w:tcPr>
            <w:tcW w:w="831" w:type="dxa"/>
          </w:tcPr>
          <w:p w14:paraId="6DF7F5F3" w14:textId="77777777" w:rsidR="00D86A31" w:rsidRDefault="00D86A31" w:rsidP="00456FD2">
            <w:r>
              <w:t>-10.75</w:t>
            </w:r>
          </w:p>
        </w:tc>
        <w:tc>
          <w:tcPr>
            <w:tcW w:w="831" w:type="dxa"/>
          </w:tcPr>
          <w:p w14:paraId="5CA35F31" w14:textId="77777777" w:rsidR="00D86A31" w:rsidRDefault="00D86A31" w:rsidP="00456FD2">
            <w:r>
              <w:t>86.9</w:t>
            </w:r>
          </w:p>
        </w:tc>
        <w:tc>
          <w:tcPr>
            <w:tcW w:w="850" w:type="dxa"/>
          </w:tcPr>
          <w:p w14:paraId="0287B4A5" w14:textId="77777777" w:rsidR="00D86A31" w:rsidRDefault="00D86A31" w:rsidP="00456FD2">
            <w:r>
              <w:t>0</w:t>
            </w:r>
          </w:p>
        </w:tc>
      </w:tr>
      <w:tr w:rsidR="00D86A31" w14:paraId="520C41FB" w14:textId="77777777" w:rsidTr="00456FD2">
        <w:tc>
          <w:tcPr>
            <w:tcW w:w="1266" w:type="dxa"/>
          </w:tcPr>
          <w:p w14:paraId="7D1A75A3" w14:textId="77777777" w:rsidR="00D86A31" w:rsidRDefault="00D86A31" w:rsidP="00456FD2">
            <w:r>
              <w:t>MacOS Sequoia V15.5, Arm64-apple-darwin24.5.0</w:t>
            </w:r>
          </w:p>
        </w:tc>
        <w:tc>
          <w:tcPr>
            <w:tcW w:w="1931" w:type="dxa"/>
          </w:tcPr>
          <w:p w14:paraId="7B1FF9CE" w14:textId="77777777" w:rsidR="00D86A31" w:rsidRDefault="00D86A31" w:rsidP="00456FD2">
            <w:r>
              <w:t>Apple Clang version 17.0.0</w:t>
            </w:r>
          </w:p>
        </w:tc>
        <w:tc>
          <w:tcPr>
            <w:tcW w:w="1394" w:type="dxa"/>
          </w:tcPr>
          <w:p w14:paraId="14BF3CF7" w14:textId="77777777" w:rsidR="00D86A31" w:rsidRDefault="00D86A31" w:rsidP="00456FD2">
            <w:proofErr w:type="spellStart"/>
            <w:r>
              <w:t>Makefile</w:t>
            </w:r>
            <w:proofErr w:type="spellEnd"/>
            <w:r>
              <w:t xml:space="preserve"> [8]</w:t>
            </w:r>
          </w:p>
          <w:p w14:paraId="07927D37" w14:textId="6007B67A" w:rsidR="00D86A31" w:rsidRDefault="00D86A31" w:rsidP="00456FD2">
            <w:r>
              <w:t xml:space="preserve">Modifications:  O2 and </w:t>
            </w:r>
            <w:r w:rsidRPr="00A209B6">
              <w:t>-</w:t>
            </w:r>
            <w:proofErr w:type="spellStart"/>
            <w:r w:rsidRPr="00A209B6">
              <w:t>funsafe</w:t>
            </w:r>
            <w:proofErr w:type="spellEnd"/>
            <w:r w:rsidRPr="00A209B6">
              <w:t>-math-optimizations</w:t>
            </w:r>
            <w:r>
              <w:t xml:space="preserve"> optimization</w:t>
            </w:r>
          </w:p>
        </w:tc>
        <w:tc>
          <w:tcPr>
            <w:tcW w:w="881" w:type="dxa"/>
          </w:tcPr>
          <w:p w14:paraId="19DA6446" w14:textId="77777777" w:rsidR="00D86A31" w:rsidRPr="00385528" w:rsidRDefault="00D86A31" w:rsidP="00456FD2">
            <w:r>
              <w:t>85.42 (Note 2)</w:t>
            </w:r>
          </w:p>
        </w:tc>
        <w:tc>
          <w:tcPr>
            <w:tcW w:w="683" w:type="dxa"/>
          </w:tcPr>
          <w:p w14:paraId="6A459B3B" w14:textId="77777777" w:rsidR="00D86A31" w:rsidRDefault="00D86A31" w:rsidP="00456FD2">
            <w:r>
              <w:t>97.44</w:t>
            </w:r>
          </w:p>
        </w:tc>
        <w:tc>
          <w:tcPr>
            <w:tcW w:w="683" w:type="dxa"/>
          </w:tcPr>
          <w:p w14:paraId="0B61236B" w14:textId="77777777" w:rsidR="00D86A31" w:rsidRDefault="00D86A31" w:rsidP="00456FD2">
            <w:r>
              <w:t>97.28</w:t>
            </w:r>
          </w:p>
        </w:tc>
        <w:tc>
          <w:tcPr>
            <w:tcW w:w="831" w:type="dxa"/>
          </w:tcPr>
          <w:p w14:paraId="28987273" w14:textId="77777777" w:rsidR="00D86A31" w:rsidRDefault="00D86A31" w:rsidP="00456FD2">
            <w:r>
              <w:t>13.12</w:t>
            </w:r>
          </w:p>
        </w:tc>
        <w:tc>
          <w:tcPr>
            <w:tcW w:w="831" w:type="dxa"/>
          </w:tcPr>
          <w:p w14:paraId="7B6B708D" w14:textId="77777777" w:rsidR="00D86A31" w:rsidRDefault="00D86A31" w:rsidP="00456FD2">
            <w:r>
              <w:t>86.9</w:t>
            </w:r>
          </w:p>
        </w:tc>
        <w:tc>
          <w:tcPr>
            <w:tcW w:w="850" w:type="dxa"/>
          </w:tcPr>
          <w:p w14:paraId="63C9DC10" w14:textId="77777777" w:rsidR="00D86A31" w:rsidRDefault="00D86A31" w:rsidP="00456FD2">
            <w:r>
              <w:t>0</w:t>
            </w:r>
          </w:p>
        </w:tc>
      </w:tr>
      <w:tr w:rsidR="00D86A31" w14:paraId="13E899E2" w14:textId="77777777" w:rsidTr="00456FD2">
        <w:tc>
          <w:tcPr>
            <w:tcW w:w="1266" w:type="dxa"/>
          </w:tcPr>
          <w:p w14:paraId="3B4C10CD" w14:textId="77777777" w:rsidR="00D86A31" w:rsidRDefault="00D86A31" w:rsidP="00456FD2">
            <w:r>
              <w:t>MacOS Sequoia V15.5, Arm64-apple-darwin24.5.0</w:t>
            </w:r>
          </w:p>
        </w:tc>
        <w:tc>
          <w:tcPr>
            <w:tcW w:w="1931" w:type="dxa"/>
          </w:tcPr>
          <w:p w14:paraId="702D6169" w14:textId="77777777" w:rsidR="00D86A31" w:rsidRDefault="00D86A31" w:rsidP="00456FD2">
            <w:r>
              <w:t>Apple Clang version 17.0.0</w:t>
            </w:r>
          </w:p>
        </w:tc>
        <w:tc>
          <w:tcPr>
            <w:tcW w:w="1394" w:type="dxa"/>
          </w:tcPr>
          <w:p w14:paraId="17FEEA4A" w14:textId="77777777" w:rsidR="00D86A31" w:rsidRDefault="00D86A31" w:rsidP="00456FD2">
            <w:proofErr w:type="spellStart"/>
            <w:r>
              <w:t>Makefile</w:t>
            </w:r>
            <w:proofErr w:type="spellEnd"/>
            <w:r>
              <w:t xml:space="preserve"> [8]</w:t>
            </w:r>
          </w:p>
          <w:p w14:paraId="296ED726" w14:textId="5B85C97F" w:rsidR="00D86A31" w:rsidRDefault="00D86A31" w:rsidP="00456FD2">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w:t>
            </w:r>
            <w:r w:rsidRPr="00A209B6">
              <w:lastRenderedPageBreak/>
              <w:t>nans</w:t>
            </w:r>
            <w:r>
              <w:t xml:space="preserve"> optimization</w:t>
            </w:r>
          </w:p>
        </w:tc>
        <w:tc>
          <w:tcPr>
            <w:tcW w:w="881" w:type="dxa"/>
          </w:tcPr>
          <w:p w14:paraId="1C40A479" w14:textId="77777777" w:rsidR="00D86A31" w:rsidRPr="00385528" w:rsidRDefault="00D86A31" w:rsidP="00456FD2">
            <w:r>
              <w:lastRenderedPageBreak/>
              <w:t>1.8</w:t>
            </w:r>
          </w:p>
        </w:tc>
        <w:tc>
          <w:tcPr>
            <w:tcW w:w="683" w:type="dxa"/>
          </w:tcPr>
          <w:p w14:paraId="76F27D5C" w14:textId="77777777" w:rsidR="00D86A31" w:rsidRDefault="00D86A31" w:rsidP="00456FD2">
            <w:r>
              <w:t>100</w:t>
            </w:r>
          </w:p>
        </w:tc>
        <w:tc>
          <w:tcPr>
            <w:tcW w:w="683" w:type="dxa"/>
          </w:tcPr>
          <w:p w14:paraId="4FC03698" w14:textId="77777777" w:rsidR="00D86A31" w:rsidRDefault="00D86A31" w:rsidP="00456FD2">
            <w:r>
              <w:t>100</w:t>
            </w:r>
          </w:p>
        </w:tc>
        <w:tc>
          <w:tcPr>
            <w:tcW w:w="831" w:type="dxa"/>
          </w:tcPr>
          <w:p w14:paraId="1BFB4EF2" w14:textId="77777777" w:rsidR="00D86A31" w:rsidRDefault="00D86A31" w:rsidP="00456FD2">
            <w:r>
              <w:t>27.44</w:t>
            </w:r>
          </w:p>
        </w:tc>
        <w:tc>
          <w:tcPr>
            <w:tcW w:w="831" w:type="dxa"/>
          </w:tcPr>
          <w:p w14:paraId="131058B5" w14:textId="77777777" w:rsidR="00D86A31" w:rsidRDefault="00D86A31" w:rsidP="00456FD2">
            <w:r>
              <w:t>99.36</w:t>
            </w:r>
          </w:p>
        </w:tc>
        <w:tc>
          <w:tcPr>
            <w:tcW w:w="850" w:type="dxa"/>
          </w:tcPr>
          <w:p w14:paraId="7527D378" w14:textId="77777777" w:rsidR="00D86A31" w:rsidRDefault="00D86A31" w:rsidP="00456FD2">
            <w:r>
              <w:t>0</w:t>
            </w:r>
          </w:p>
        </w:tc>
      </w:tr>
    </w:tbl>
    <w:p w14:paraId="5D642D2B" w14:textId="1102B538" w:rsidR="00D86A31" w:rsidRPr="00D17EC9" w:rsidRDefault="00D86A31" w:rsidP="00D86A31">
      <w:pPr>
        <w:jc w:val="center"/>
        <w:rPr>
          <w:b/>
          <w:bCs/>
        </w:rPr>
      </w:pPr>
      <w:r w:rsidRPr="00D17EC9">
        <w:rPr>
          <w:b/>
          <w:bCs/>
        </w:rPr>
        <w:t xml:space="preserve">Table </w:t>
      </w:r>
      <w:r w:rsidR="00682C04">
        <w:rPr>
          <w:b/>
          <w:bCs/>
        </w:rPr>
        <w:t>3</w:t>
      </w:r>
      <w:r w:rsidRPr="00D17EC9">
        <w:rPr>
          <w:b/>
          <w:bCs/>
        </w:rPr>
        <w:t>.1</w:t>
      </w:r>
      <w:r>
        <w:rPr>
          <w:b/>
          <w:bCs/>
        </w:rPr>
        <w:t>.</w:t>
      </w:r>
      <w:r w:rsidR="00682C04">
        <w:rPr>
          <w:b/>
          <w:bCs/>
        </w:rPr>
        <w:t>4</w:t>
      </w:r>
      <w:r w:rsidRPr="00D17EC9">
        <w:rPr>
          <w:b/>
          <w:bCs/>
        </w:rPr>
        <w:t xml:space="preserve"> </w:t>
      </w:r>
      <w:r w:rsidR="003B7824">
        <w:rPr>
          <w:b/>
          <w:bCs/>
        </w:rPr>
        <w:t>Experiment 3 results (MLD and SSNR scores with IVAS decoder only tests)</w:t>
      </w:r>
    </w:p>
    <w:p w14:paraId="6725C20E" w14:textId="77777777" w:rsidR="00D86A31" w:rsidRPr="00371063" w:rsidRDefault="00D86A31" w:rsidP="00D86A31">
      <w:pPr>
        <w:rPr>
          <w:lang w:val="en-US"/>
        </w:rPr>
      </w:pPr>
      <w:r>
        <w:rPr>
          <w:lang w:val="en-US"/>
        </w:rPr>
        <w:t xml:space="preserve">Note 1: Out of 627 tests, 0 crashes, 7 tests with MLD &gt; 50 (ISM normal, BR switch and JBM), 1 ISM test with MLD 15.5, 1 ISM JBM with MLD 6.2, 1 ISM JBM with MLD 5.2 </w:t>
      </w:r>
    </w:p>
    <w:p w14:paraId="2E928175" w14:textId="77777777" w:rsidR="00D86A31" w:rsidRPr="00371063" w:rsidRDefault="00D86A31" w:rsidP="00D86A31">
      <w:pPr>
        <w:rPr>
          <w:lang w:val="en-US"/>
        </w:rPr>
      </w:pPr>
      <w:r>
        <w:rPr>
          <w:lang w:val="en-US"/>
        </w:rPr>
        <w:t xml:space="preserve">Note 2: Out of 627 tests, 0 crashes, 6 tests (5 ISM and 1 MC) with MLD &gt; 50, 2 tests (MC) with 20 &lt; MLD &lt; 30, 3 tests (MC and ISM) with 10 &lt; MLD &lt; 20, 4 tests (MC and ISM) with 5 &lt; MLD &lt; 10. </w:t>
      </w:r>
    </w:p>
    <w:p w14:paraId="044623D1" w14:textId="77777777" w:rsidR="00D86A31" w:rsidRPr="00D86A31" w:rsidRDefault="00D86A31" w:rsidP="00D86A31">
      <w:pPr>
        <w:rPr>
          <w:rFonts w:eastAsia="SimSun"/>
          <w:lang w:val="en-US"/>
        </w:rPr>
      </w:pPr>
    </w:p>
    <w:p w14:paraId="615F1DC3" w14:textId="77777777" w:rsidR="00650398" w:rsidRDefault="00650398" w:rsidP="00650398">
      <w:pPr>
        <w:pStyle w:val="Heading3"/>
        <w:rPr>
          <w:rFonts w:eastAsia="SimSun"/>
          <w:lang w:val="en-US"/>
        </w:rPr>
      </w:pPr>
      <w:r>
        <w:rPr>
          <w:rFonts w:eastAsia="SimSun"/>
          <w:lang w:val="en-US"/>
        </w:rPr>
        <w:t>Observations and conclusions</w:t>
      </w:r>
    </w:p>
    <w:p w14:paraId="647B867C" w14:textId="36C5287D" w:rsidR="00F26DF6" w:rsidRPr="00233A4C" w:rsidRDefault="00F26DF6" w:rsidP="00233A4C">
      <w:pPr>
        <w:pStyle w:val="BodyText"/>
        <w:numPr>
          <w:ilvl w:val="0"/>
          <w:numId w:val="30"/>
        </w:numPr>
        <w:rPr>
          <w:b/>
        </w:rPr>
      </w:pPr>
      <w:r w:rsidRPr="00233A4C">
        <w:t>Without unsafe float optimizations (</w:t>
      </w:r>
      <w:proofErr w:type="spellStart"/>
      <w:r w:rsidRPr="00233A4C">
        <w:t>Ofast</w:t>
      </w:r>
      <w:proofErr w:type="spellEnd"/>
      <w:r w:rsidRPr="00233A4C">
        <w:t xml:space="preserve">, </w:t>
      </w:r>
      <w:proofErr w:type="spellStart"/>
      <w:r w:rsidRPr="00233A4C">
        <w:t>funsafe</w:t>
      </w:r>
      <w:proofErr w:type="spellEnd"/>
      <w:r w:rsidRPr="00233A4C">
        <w:t xml:space="preserve">-math-optimizations, </w:t>
      </w:r>
      <w:proofErr w:type="spellStart"/>
      <w:r w:rsidRPr="00233A4C">
        <w:t>ffast</w:t>
      </w:r>
      <w:proofErr w:type="spellEnd"/>
      <w:r w:rsidRPr="00233A4C">
        <w:t>-math), the MLD and SSNR scores show that the outputs are very similar to reference on various platforms.</w:t>
      </w:r>
    </w:p>
    <w:p w14:paraId="71E34113" w14:textId="1DD6A30F" w:rsidR="00F26DF6" w:rsidRPr="00233A4C" w:rsidRDefault="00F26DF6" w:rsidP="00233A4C">
      <w:pPr>
        <w:pStyle w:val="BodyText"/>
        <w:numPr>
          <w:ilvl w:val="0"/>
          <w:numId w:val="30"/>
        </w:numPr>
        <w:rPr>
          <w:b/>
        </w:rPr>
      </w:pPr>
      <w:r w:rsidRPr="00233A4C">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233A4C">
        <w:t>So</w:t>
      </w:r>
      <w:proofErr w:type="gramEnd"/>
      <w:r w:rsidRPr="00233A4C">
        <w:t xml:space="preserve"> there are interoperability issues when bitstream is generated without unsafe optimizations and decoded with unsafe optimizations.</w:t>
      </w:r>
    </w:p>
    <w:p w14:paraId="364463AC" w14:textId="7225A069" w:rsidR="00F26DF6" w:rsidRPr="00233A4C" w:rsidRDefault="00F26DF6" w:rsidP="00233A4C">
      <w:pPr>
        <w:pStyle w:val="BodyText"/>
        <w:numPr>
          <w:ilvl w:val="0"/>
          <w:numId w:val="30"/>
        </w:numPr>
        <w:rPr>
          <w:b/>
        </w:rPr>
      </w:pPr>
      <w:proofErr w:type="spellStart"/>
      <w:r w:rsidRPr="00233A4C">
        <w:t>Ofast</w:t>
      </w:r>
      <w:proofErr w:type="spellEnd"/>
      <w:r w:rsidRPr="00233A4C">
        <w:t>, –</w:t>
      </w:r>
      <w:proofErr w:type="spellStart"/>
      <w:r w:rsidRPr="00233A4C">
        <w:t>ffast</w:t>
      </w:r>
      <w:proofErr w:type="spellEnd"/>
      <w:r w:rsidRPr="00233A4C">
        <w:t>-math and -</w:t>
      </w:r>
      <w:proofErr w:type="spellStart"/>
      <w:r w:rsidRPr="00233A4C">
        <w:t>funsafe</w:t>
      </w:r>
      <w:proofErr w:type="spellEnd"/>
      <w:r w:rsidRPr="00233A4C">
        <w:t xml:space="preserv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p>
    <w:p w14:paraId="78B09B5E" w14:textId="096D1567" w:rsidR="00F26DF6" w:rsidRPr="00233A4C" w:rsidRDefault="00F26DF6" w:rsidP="00233A4C">
      <w:pPr>
        <w:pStyle w:val="BodyText"/>
        <w:numPr>
          <w:ilvl w:val="0"/>
          <w:numId w:val="30"/>
        </w:numPr>
        <w:rPr>
          <w:b/>
        </w:rPr>
      </w:pPr>
      <w:r w:rsidRPr="00233A4C">
        <w:t xml:space="preserve">Furthermore, it is seen that using SSNR as a metric may give misleading results (as shown in Note 2 of Table </w:t>
      </w:r>
      <w:r w:rsidR="002C1178" w:rsidRPr="00233A4C">
        <w:rPr>
          <w:b/>
        </w:rPr>
        <w:t>3</w:t>
      </w:r>
      <w:r w:rsidRPr="00233A4C">
        <w:t>.1.</w:t>
      </w:r>
      <w:r w:rsidR="002C1178" w:rsidRPr="00233A4C">
        <w:rPr>
          <w:b/>
        </w:rPr>
        <w:t>2</w:t>
      </w:r>
      <w:r w:rsidRPr="00233A4C">
        <w:t>). Therefore, SSNR shall not be used as a standalone metric for non-BE conformance. It may be combined with MLD to define conformance thresholds.</w:t>
      </w:r>
    </w:p>
    <w:p w14:paraId="2A4555D8" w14:textId="35B3CE66" w:rsidR="00F26DF6" w:rsidRPr="00233A4C" w:rsidRDefault="00F26DF6" w:rsidP="00233A4C">
      <w:pPr>
        <w:pStyle w:val="BodyText"/>
        <w:numPr>
          <w:ilvl w:val="0"/>
          <w:numId w:val="30"/>
        </w:numPr>
        <w:rPr>
          <w:b/>
        </w:rPr>
      </w:pPr>
      <w:r w:rsidRPr="00233A4C">
        <w:t xml:space="preserve">Without unsafe optimizations, MLD threshold of 2 may be considered as a threshold for </w:t>
      </w:r>
      <w:proofErr w:type="gramStart"/>
      <w:r w:rsidRPr="00233A4C">
        <w:t>Non-BE</w:t>
      </w:r>
      <w:proofErr w:type="gramEnd"/>
      <w:r w:rsidRPr="00233A4C">
        <w:t xml:space="preserve"> floating point conformance. An exception can be made for JBM, BR switching and PLC tests where the MLD threshold may be relaxed to 5.</w:t>
      </w:r>
    </w:p>
    <w:p w14:paraId="05EAD920" w14:textId="77777777" w:rsidR="002E40C8" w:rsidRPr="002E40C8" w:rsidRDefault="002E40C8" w:rsidP="002E40C8">
      <w:pPr>
        <w:rPr>
          <w:lang w:val="en-US"/>
        </w:rPr>
      </w:pPr>
    </w:p>
    <w:p w14:paraId="4107493B" w14:textId="12C13BCF" w:rsidR="00217F4A" w:rsidRDefault="00217F4A" w:rsidP="00950AAF">
      <w:pPr>
        <w:pStyle w:val="Heading2"/>
      </w:pPr>
      <w:r>
        <w:t xml:space="preserve">IVAS encoder </w:t>
      </w:r>
      <w:r w:rsidR="00264366">
        <w:t>tests</w:t>
      </w:r>
    </w:p>
    <w:p w14:paraId="58B2296D" w14:textId="77777777" w:rsidR="00C55974" w:rsidRDefault="00C55974" w:rsidP="00C55974">
      <w:pPr>
        <w:pStyle w:val="Heading3"/>
        <w:rPr>
          <w:rFonts w:eastAsia="SimSun"/>
          <w:lang w:val="en-US"/>
        </w:rPr>
      </w:pPr>
      <w:r>
        <w:rPr>
          <w:rFonts w:eastAsia="SimSun"/>
          <w:lang w:val="en-US"/>
        </w:rPr>
        <w:t>Summary of experiments</w:t>
      </w:r>
    </w:p>
    <w:p w14:paraId="45EC30E9" w14:textId="77777777" w:rsidR="00C55974" w:rsidRDefault="00C55974" w:rsidP="00C55974">
      <w:pPr>
        <w:pStyle w:val="Heading3"/>
        <w:rPr>
          <w:rFonts w:eastAsia="SimSun"/>
          <w:lang w:val="en-US"/>
        </w:rPr>
      </w:pPr>
      <w:r>
        <w:rPr>
          <w:rFonts w:eastAsia="SimSun"/>
          <w:lang w:val="en-US"/>
        </w:rPr>
        <w:t>Test vector set and test running method</w:t>
      </w:r>
    </w:p>
    <w:p w14:paraId="111D2D38" w14:textId="77777777" w:rsidR="00C55974" w:rsidRDefault="00C55974" w:rsidP="00C55974">
      <w:pPr>
        <w:pStyle w:val="Heading4"/>
      </w:pPr>
      <w:r>
        <w:t>Test vector set</w:t>
      </w:r>
    </w:p>
    <w:p w14:paraId="04961B43" w14:textId="101D2024" w:rsidR="00C55974" w:rsidRPr="00C55974" w:rsidRDefault="00C55974" w:rsidP="00C55974">
      <w:pPr>
        <w:pStyle w:val="Heading4"/>
      </w:pPr>
      <w:r>
        <w:t xml:space="preserve">Test </w:t>
      </w:r>
      <w:r w:rsidRPr="00950AAF">
        <w:rPr>
          <w:rFonts w:eastAsia="SimSun"/>
          <w:lang w:val="en-US"/>
        </w:rPr>
        <w:t>running method and command lines</w:t>
      </w:r>
    </w:p>
    <w:p w14:paraId="50D92593" w14:textId="69BB1033" w:rsidR="00541B38" w:rsidRPr="00771873" w:rsidRDefault="00C55974" w:rsidP="00541B38">
      <w:pPr>
        <w:pStyle w:val="Heading3"/>
      </w:pPr>
      <w:r>
        <w:rPr>
          <w:rFonts w:eastAsia="SimSun"/>
          <w:lang w:val="en-US"/>
        </w:rPr>
        <w:t xml:space="preserve">Reference </w:t>
      </w:r>
      <w:r w:rsidRPr="00F16EA6">
        <w:t>platform and compiler settings</w:t>
      </w:r>
    </w:p>
    <w:p w14:paraId="6321A147" w14:textId="77777777" w:rsidR="00C55974" w:rsidRDefault="00C55974" w:rsidP="00C55974">
      <w:pPr>
        <w:pStyle w:val="Heading3"/>
        <w:rPr>
          <w:rFonts w:eastAsia="SimSun"/>
          <w:lang w:val="en-US"/>
        </w:rPr>
      </w:pPr>
      <w:r>
        <w:rPr>
          <w:rFonts w:eastAsia="SimSun"/>
          <w:lang w:val="en-US"/>
        </w:rPr>
        <w:t>Results</w:t>
      </w:r>
    </w:p>
    <w:p w14:paraId="1C350965" w14:textId="36BA71D8" w:rsidR="00C55974" w:rsidRDefault="00824D8A" w:rsidP="00C55974">
      <w:pPr>
        <w:pStyle w:val="Heading3"/>
        <w:rPr>
          <w:rFonts w:eastAsia="SimSun"/>
          <w:lang w:val="en-US"/>
        </w:rPr>
      </w:pPr>
      <w:r>
        <w:rPr>
          <w:rFonts w:eastAsia="SimSun"/>
          <w:lang w:val="en-US"/>
        </w:rPr>
        <w:t>Observations and c</w:t>
      </w:r>
      <w:r w:rsidR="00C55974">
        <w:rPr>
          <w:rFonts w:eastAsia="SimSun"/>
          <w:lang w:val="en-US"/>
        </w:rPr>
        <w:t>onclusions</w:t>
      </w:r>
    </w:p>
    <w:p w14:paraId="56879D66" w14:textId="77777777" w:rsidR="00C55974" w:rsidRPr="00C55974" w:rsidRDefault="00C55974" w:rsidP="00C55974"/>
    <w:p w14:paraId="62021013" w14:textId="7B046CAA" w:rsidR="00217F4A" w:rsidRDefault="00217F4A" w:rsidP="00950AAF">
      <w:pPr>
        <w:pStyle w:val="Heading2"/>
      </w:pPr>
      <w:r>
        <w:t xml:space="preserve">IVAS encoder + decoder </w:t>
      </w:r>
      <w:r w:rsidR="00264366">
        <w:t>tests</w:t>
      </w:r>
    </w:p>
    <w:p w14:paraId="5AE433F4" w14:textId="77777777" w:rsidR="009D007A" w:rsidRDefault="009D007A" w:rsidP="009D007A">
      <w:pPr>
        <w:pStyle w:val="Heading3"/>
        <w:rPr>
          <w:rFonts w:eastAsia="SimSun"/>
          <w:lang w:val="en-US"/>
        </w:rPr>
      </w:pPr>
      <w:r>
        <w:rPr>
          <w:rFonts w:eastAsia="SimSun"/>
          <w:lang w:val="en-US"/>
        </w:rPr>
        <w:t>Summary of experiments</w:t>
      </w:r>
    </w:p>
    <w:p w14:paraId="30EA7383" w14:textId="21519FB1" w:rsidR="00640A02" w:rsidRDefault="00640A02" w:rsidP="00640A02">
      <w:r>
        <w:t>Experiments were done by generating reference bitstream</w:t>
      </w:r>
      <w:r w:rsidR="003B2CBE">
        <w:t>s</w:t>
      </w:r>
      <w:r>
        <w:t xml:space="preserve"> and decoded outputs on </w:t>
      </w:r>
      <w:r w:rsidR="003B2CBE">
        <w:t xml:space="preserve">a </w:t>
      </w:r>
      <w:r>
        <w:t xml:space="preserve">reference system. The </w:t>
      </w:r>
      <w:r w:rsidR="002E2AD5">
        <w:t xml:space="preserve">test outputs were generated by running IVAS encoder + decoder </w:t>
      </w:r>
      <w:r>
        <w:t xml:space="preserve">on various test systems and the decoded outputs were compared with reference decoded outputs. </w:t>
      </w:r>
      <w:r w:rsidR="00B54CB1">
        <w:t>Following</w:t>
      </w:r>
      <w:r>
        <w:t xml:space="preserve"> experiments were done:</w:t>
      </w:r>
    </w:p>
    <w:p w14:paraId="2D5E401C" w14:textId="101451CB" w:rsidR="00640A02" w:rsidRDefault="00640A02" w:rsidP="00640A02">
      <w:pPr>
        <w:pStyle w:val="ListParagraph"/>
        <w:numPr>
          <w:ilvl w:val="0"/>
          <w:numId w:val="30"/>
        </w:numPr>
      </w:pPr>
      <w:r>
        <w:lastRenderedPageBreak/>
        <w:t xml:space="preserve">Experiment 1: Using windows MSVS reference as mentioned in Table </w:t>
      </w:r>
      <w:r w:rsidR="00855117">
        <w:t>3.3</w:t>
      </w:r>
      <w:r>
        <w:t>.1</w:t>
      </w:r>
    </w:p>
    <w:p w14:paraId="13CE2BA5" w14:textId="1CCE9B8B"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676D18A1" w14:textId="194B783A" w:rsidR="00640A02" w:rsidRDefault="00640A02" w:rsidP="00640A02">
      <w:pPr>
        <w:pStyle w:val="ListParagraph"/>
        <w:numPr>
          <w:ilvl w:val="0"/>
          <w:numId w:val="30"/>
        </w:numPr>
      </w:pPr>
      <w:r>
        <w:t xml:space="preserve">Experiment 2: Using Linux GCC reference as mentioned in Table </w:t>
      </w:r>
      <w:r w:rsidR="00855117">
        <w:t>3.3</w:t>
      </w:r>
      <w:r>
        <w:t>.1</w:t>
      </w:r>
    </w:p>
    <w:p w14:paraId="5F56C176" w14:textId="27BF41B3"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54876080" w14:textId="77777777" w:rsidR="00640A02" w:rsidRPr="00640A02" w:rsidRDefault="00640A02" w:rsidP="00640A02">
      <w:pPr>
        <w:rPr>
          <w:rFonts w:eastAsia="SimSun"/>
          <w:lang w:val="en-US"/>
        </w:rPr>
      </w:pPr>
    </w:p>
    <w:p w14:paraId="7FA9EEC7" w14:textId="77777777" w:rsidR="009D007A" w:rsidRDefault="009D007A" w:rsidP="009D007A">
      <w:pPr>
        <w:pStyle w:val="Heading3"/>
        <w:rPr>
          <w:rFonts w:eastAsia="SimSun"/>
          <w:lang w:val="en-US"/>
        </w:rPr>
      </w:pPr>
      <w:r>
        <w:rPr>
          <w:rFonts w:eastAsia="SimSun"/>
          <w:lang w:val="en-US"/>
        </w:rPr>
        <w:t>Test vector set and test running method</w:t>
      </w:r>
    </w:p>
    <w:p w14:paraId="353A5203" w14:textId="77777777" w:rsidR="009D007A" w:rsidRDefault="009D007A" w:rsidP="009D007A">
      <w:pPr>
        <w:pStyle w:val="Heading4"/>
      </w:pPr>
      <w:r>
        <w:t>Test vector set</w:t>
      </w:r>
    </w:p>
    <w:p w14:paraId="180ABB39" w14:textId="372713D3" w:rsidR="00640A02" w:rsidRPr="00640A02" w:rsidRDefault="00640A02" w:rsidP="00640A02">
      <w:pPr>
        <w:rPr>
          <w:lang w:val="en-US"/>
        </w:rPr>
      </w:pPr>
      <w:r w:rsidRPr="00640A02">
        <w:rPr>
          <w:lang w:val="en-US"/>
        </w:rPr>
        <w:t xml:space="preserve">The </w:t>
      </w:r>
      <w:proofErr w:type="spellStart"/>
      <w:r w:rsidRPr="00640A02">
        <w:rPr>
          <w:lang w:val="en-US"/>
        </w:rPr>
        <w:t>stv</w:t>
      </w:r>
      <w:proofErr w:type="spellEnd"/>
      <w:r w:rsidRPr="00640A02">
        <w:rPr>
          <w:lang w:val="en-US"/>
        </w:rPr>
        <w:t xml:space="preserve"> set described in </w:t>
      </w:r>
      <w:r>
        <w:rPr>
          <w:lang w:val="en-US"/>
        </w:rPr>
        <w:t>clause 3.1.2.1</w:t>
      </w:r>
      <w:r w:rsidRPr="00640A02">
        <w:rPr>
          <w:lang w:val="en-US"/>
        </w:rPr>
        <w:t xml:space="preserve"> was used for these experiments.</w:t>
      </w:r>
    </w:p>
    <w:p w14:paraId="48DFB586" w14:textId="77777777" w:rsidR="00640A02" w:rsidRPr="00640A02" w:rsidRDefault="00640A02" w:rsidP="00640A02"/>
    <w:p w14:paraId="19691189"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7CD10946" w14:textId="77777777" w:rsidR="008523D3" w:rsidRDefault="008523D3" w:rsidP="008523D3">
      <w:pPr>
        <w:pStyle w:val="ListParagraph"/>
        <w:numPr>
          <w:ilvl w:val="0"/>
          <w:numId w:val="30"/>
        </w:numPr>
        <w:rPr>
          <w:lang w:val="en-US"/>
        </w:rPr>
      </w:pPr>
      <w:proofErr w:type="spellStart"/>
      <w:r>
        <w:rPr>
          <w:lang w:val="en-US"/>
        </w:rPr>
        <w:t>Pytest</w:t>
      </w:r>
      <w:proofErr w:type="spellEnd"/>
      <w:r>
        <w:rPr>
          <w:lang w:val="en-US"/>
        </w:rPr>
        <w:t xml:space="preserve"> framework is used to run the STV set. </w:t>
      </w:r>
    </w:p>
    <w:p w14:paraId="7A5DAD33"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06EA1CB4" w14:textId="1789E227" w:rsidR="00CD7E02" w:rsidRDefault="00CD7E02" w:rsidP="00CD7E02">
      <w:pPr>
        <w:pStyle w:val="xmsonormal"/>
        <w:numPr>
          <w:ilvl w:val="1"/>
          <w:numId w:val="30"/>
        </w:numPr>
      </w:pPr>
      <w:r>
        <w:t xml:space="preserve">First bitstream and decoded output references (audio files) were generated using reference platform and compiler settings as mentioned in clause 3.3.3. The following </w:t>
      </w:r>
      <w:proofErr w:type="spellStart"/>
      <w:r>
        <w:t>pytest</w:t>
      </w:r>
      <w:proofErr w:type="spellEnd"/>
      <w:r>
        <w:t xml:space="preserve"> command was used to generate reference outputs.</w:t>
      </w:r>
    </w:p>
    <w:p w14:paraId="5E5BE860" w14:textId="77777777" w:rsidR="00CD7E02" w:rsidRPr="00001A28" w:rsidRDefault="00CD7E02" w:rsidP="00CD7E02">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06EE938E"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099F588D"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4114C1E9" w14:textId="309E345A" w:rsidR="00CD7E02" w:rsidRDefault="00CD7E02" w:rsidP="00CD7E02">
      <w:pPr>
        <w:pStyle w:val="xmsonormal"/>
        <w:numPr>
          <w:ilvl w:val="1"/>
          <w:numId w:val="30"/>
        </w:numPr>
      </w:pPr>
      <w:r>
        <w:t xml:space="preserve">Then test outputs were generated using following </w:t>
      </w:r>
      <w:proofErr w:type="spellStart"/>
      <w:r>
        <w:t>pytest</w:t>
      </w:r>
      <w:proofErr w:type="spellEnd"/>
      <w:r>
        <w:t xml:space="preserve"> command</w:t>
      </w:r>
    </w:p>
    <w:p w14:paraId="545FD352" w14:textId="701A7510" w:rsidR="00CD7E02" w:rsidRDefault="00CD7E02" w:rsidP="00CD7E02">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Pr>
          <w:i/>
          <w:iCs/>
          <w:sz w:val="22"/>
          <w:szCs w:val="22"/>
        </w:rPr>
        <w:t xml:space="preserve">. </w:t>
      </w:r>
      <w:r w:rsidRPr="00B71F9B">
        <w:rPr>
          <w:sz w:val="22"/>
          <w:szCs w:val="22"/>
        </w:rPr>
        <w:t xml:space="preserve">This step </w:t>
      </w:r>
      <w:r>
        <w:rPr>
          <w:sz w:val="22"/>
          <w:szCs w:val="22"/>
        </w:rPr>
        <w:t>generates test bitstreams and decoded outputs</w:t>
      </w:r>
      <w:r w:rsidRPr="00B71F9B">
        <w:rPr>
          <w:sz w:val="22"/>
          <w:szCs w:val="22"/>
        </w:rPr>
        <w:t xml:space="preserve"> </w:t>
      </w:r>
      <w:r>
        <w:rPr>
          <w:sz w:val="22"/>
          <w:szCs w:val="22"/>
        </w:rPr>
        <w:t>using the IVAS encoder and decoder compiled</w:t>
      </w:r>
      <w:r w:rsidRPr="00B71F9B">
        <w:rPr>
          <w:sz w:val="22"/>
          <w:szCs w:val="22"/>
        </w:rPr>
        <w:t xml:space="preserve"> on the test system.</w:t>
      </w:r>
      <w:r>
        <w:rPr>
          <w:sz w:val="22"/>
          <w:szCs w:val="22"/>
        </w:rPr>
        <w:t xml:space="preserve"> Furthermore, this step uses tools like MLD and SSNR to compare the test outputs and the reference outputs.</w:t>
      </w:r>
    </w:p>
    <w:p w14:paraId="5F833749" w14:textId="77777777" w:rsidR="008523D3" w:rsidRPr="008523D3" w:rsidRDefault="008523D3" w:rsidP="008523D3">
      <w:pPr>
        <w:rPr>
          <w:rFonts w:eastAsia="SimSun"/>
          <w:lang w:val="en-US"/>
        </w:rPr>
      </w:pPr>
    </w:p>
    <w:p w14:paraId="6ED28371"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c>
          <w:tcPr>
            <w:tcW w:w="715" w:type="dxa"/>
          </w:tcPr>
          <w:p w14:paraId="0410A0A6" w14:textId="77777777" w:rsidR="00E932A5" w:rsidRDefault="00E932A5" w:rsidP="00456FD2"/>
        </w:tc>
        <w:tc>
          <w:tcPr>
            <w:tcW w:w="2743" w:type="dxa"/>
          </w:tcPr>
          <w:p w14:paraId="0CEFB043" w14:textId="77777777" w:rsidR="00E932A5" w:rsidRDefault="00E932A5" w:rsidP="00456FD2">
            <w:r>
              <w:t>Processor</w:t>
            </w:r>
          </w:p>
        </w:tc>
        <w:tc>
          <w:tcPr>
            <w:tcW w:w="1928" w:type="dxa"/>
          </w:tcPr>
          <w:p w14:paraId="6249B768" w14:textId="77777777" w:rsidR="00E932A5" w:rsidRDefault="00E932A5" w:rsidP="00456FD2">
            <w:r>
              <w:t>Platform</w:t>
            </w:r>
          </w:p>
        </w:tc>
        <w:tc>
          <w:tcPr>
            <w:tcW w:w="1945" w:type="dxa"/>
          </w:tcPr>
          <w:p w14:paraId="410DEC0B" w14:textId="77777777" w:rsidR="00E932A5" w:rsidRDefault="00E932A5" w:rsidP="00456FD2">
            <w:r>
              <w:t>Compiler</w:t>
            </w:r>
          </w:p>
        </w:tc>
        <w:tc>
          <w:tcPr>
            <w:tcW w:w="2019" w:type="dxa"/>
          </w:tcPr>
          <w:p w14:paraId="4E2544FA" w14:textId="77777777" w:rsidR="00E932A5" w:rsidRDefault="00E932A5" w:rsidP="00456FD2">
            <w:r>
              <w:t>Compiler settings and optimization flags</w:t>
            </w:r>
          </w:p>
        </w:tc>
      </w:tr>
      <w:tr w:rsidR="00E932A5" w14:paraId="21450E2C" w14:textId="77777777" w:rsidTr="00456FD2">
        <w:tc>
          <w:tcPr>
            <w:tcW w:w="715" w:type="dxa"/>
          </w:tcPr>
          <w:p w14:paraId="0E75FC90" w14:textId="77777777" w:rsidR="00E932A5" w:rsidRDefault="00E932A5" w:rsidP="00456FD2">
            <w:r>
              <w:t>1</w:t>
            </w:r>
          </w:p>
        </w:tc>
        <w:tc>
          <w:tcPr>
            <w:tcW w:w="2743" w:type="dxa"/>
          </w:tcPr>
          <w:p w14:paraId="5F66CF84" w14:textId="77777777" w:rsidR="00E932A5" w:rsidRDefault="00E932A5" w:rsidP="00456FD2">
            <w:r w:rsidRPr="008F4FDF">
              <w:t>Intel(R) Xeon(R) W-1290 CPU</w:t>
            </w:r>
          </w:p>
        </w:tc>
        <w:tc>
          <w:tcPr>
            <w:tcW w:w="1928" w:type="dxa"/>
          </w:tcPr>
          <w:p w14:paraId="0633E56E" w14:textId="77777777" w:rsidR="00E932A5" w:rsidRDefault="00E932A5" w:rsidP="00456FD2">
            <w:r>
              <w:t xml:space="preserve">Windows 11, SDK: </w:t>
            </w:r>
            <w:r w:rsidRPr="008F4FDF">
              <w:t>10.0.17763.0</w:t>
            </w:r>
          </w:p>
        </w:tc>
        <w:tc>
          <w:tcPr>
            <w:tcW w:w="1945" w:type="dxa"/>
          </w:tcPr>
          <w:p w14:paraId="0FF564B6" w14:textId="77777777" w:rsidR="00E932A5" w:rsidRDefault="00E932A5" w:rsidP="00456FD2">
            <w:r>
              <w:t>Microsoft Visual Studio</w:t>
            </w:r>
          </w:p>
          <w:p w14:paraId="542552FD" w14:textId="77777777" w:rsidR="00E932A5" w:rsidRDefault="00E932A5" w:rsidP="00456FD2">
            <w:r>
              <w:t xml:space="preserve">Toolset: </w:t>
            </w:r>
            <w:r w:rsidRPr="008F4FDF">
              <w:t>Visual Studio 2017 (v141)</w:t>
            </w:r>
          </w:p>
          <w:p w14:paraId="36ED8894" w14:textId="77777777" w:rsidR="00E932A5" w:rsidRDefault="00E932A5" w:rsidP="00456FD2">
            <w:proofErr w:type="spellStart"/>
            <w:r w:rsidRPr="008F4FDF">
              <w:t>ToolsVersion</w:t>
            </w:r>
            <w:proofErr w:type="spellEnd"/>
            <w:r w:rsidRPr="008F4FDF">
              <w:t>="15.0"</w:t>
            </w:r>
          </w:p>
        </w:tc>
        <w:tc>
          <w:tcPr>
            <w:tcW w:w="2019" w:type="dxa"/>
          </w:tcPr>
          <w:p w14:paraId="519D7958" w14:textId="77777777" w:rsidR="00E932A5" w:rsidRDefault="00E932A5" w:rsidP="00456FD2">
            <w:r>
              <w:t>Debug, Win32, Od (disabled), no optimizations</w:t>
            </w:r>
          </w:p>
        </w:tc>
      </w:tr>
      <w:tr w:rsidR="00E932A5" w14:paraId="168A1D5D" w14:textId="77777777" w:rsidTr="00456FD2">
        <w:tc>
          <w:tcPr>
            <w:tcW w:w="715" w:type="dxa"/>
          </w:tcPr>
          <w:p w14:paraId="713D625B" w14:textId="77777777" w:rsidR="00E932A5" w:rsidRDefault="00E932A5" w:rsidP="00456FD2">
            <w:r>
              <w:t>2</w:t>
            </w:r>
          </w:p>
        </w:tc>
        <w:tc>
          <w:tcPr>
            <w:tcW w:w="2743" w:type="dxa"/>
          </w:tcPr>
          <w:p w14:paraId="5AF33BFC" w14:textId="77777777" w:rsidR="00E932A5" w:rsidRPr="008F4FDF" w:rsidRDefault="00E932A5" w:rsidP="00456FD2">
            <w:r>
              <w:t>Intel(R) Xeon(R) Gold 6152 CPU</w:t>
            </w:r>
          </w:p>
        </w:tc>
        <w:tc>
          <w:tcPr>
            <w:tcW w:w="1928" w:type="dxa"/>
          </w:tcPr>
          <w:p w14:paraId="4051275C" w14:textId="77777777" w:rsidR="00E932A5" w:rsidRDefault="00E932A5" w:rsidP="00456FD2">
            <w:r>
              <w:t>Linux, RHEL 8.4</w:t>
            </w:r>
          </w:p>
        </w:tc>
        <w:tc>
          <w:tcPr>
            <w:tcW w:w="1945" w:type="dxa"/>
          </w:tcPr>
          <w:p w14:paraId="045FD515" w14:textId="77777777" w:rsidR="00E932A5" w:rsidRDefault="00E932A5" w:rsidP="00456FD2">
            <w:r>
              <w:t>GCC 9.4.0</w:t>
            </w:r>
          </w:p>
        </w:tc>
        <w:tc>
          <w:tcPr>
            <w:tcW w:w="2019" w:type="dxa"/>
          </w:tcPr>
          <w:p w14:paraId="6B7E463E" w14:textId="77777777" w:rsidR="00E932A5" w:rsidRDefault="00E932A5" w:rsidP="00456FD2">
            <w:r>
              <w:t xml:space="preserve">O0, </w:t>
            </w:r>
            <w:proofErr w:type="spellStart"/>
            <w:r>
              <w:t>makefile</w:t>
            </w:r>
            <w:proofErr w:type="spellEnd"/>
            <w:r>
              <w:t xml:space="preserve"> [8]</w:t>
            </w:r>
          </w:p>
          <w:p w14:paraId="66599A87" w14:textId="77777777" w:rsidR="00E932A5" w:rsidRDefault="00E932A5" w:rsidP="00456FD2">
            <w:r>
              <w:t>Default setting with make -j</w:t>
            </w:r>
          </w:p>
        </w:tc>
      </w:tr>
    </w:tbl>
    <w:p w14:paraId="4B9536FA" w14:textId="4BED6DFE" w:rsidR="00E932A5" w:rsidRDefault="00E932A5" w:rsidP="00E932A5">
      <w:pPr>
        <w:jc w:val="center"/>
        <w:rPr>
          <w:b/>
          <w:bCs/>
        </w:rPr>
      </w:pPr>
      <w:r w:rsidRPr="00D17EC9">
        <w:rPr>
          <w:b/>
          <w:bCs/>
        </w:rPr>
        <w:t xml:space="preserve">Table </w:t>
      </w:r>
      <w:r>
        <w:rPr>
          <w:b/>
          <w:bCs/>
        </w:rPr>
        <w:t>3</w:t>
      </w:r>
      <w:r w:rsidR="00A55BFE">
        <w:rPr>
          <w:b/>
          <w:bCs/>
        </w:rPr>
        <w:t>.3</w:t>
      </w:r>
      <w:r w:rsidRPr="00D17EC9">
        <w:rPr>
          <w:b/>
          <w:bCs/>
        </w:rPr>
        <w:t>.1 Reference platform and compiler settings</w:t>
      </w:r>
    </w:p>
    <w:p w14:paraId="65A717B9" w14:textId="77777777" w:rsidR="00E932A5" w:rsidRPr="00E932A5" w:rsidRDefault="00E932A5" w:rsidP="00E932A5">
      <w:pPr>
        <w:rPr>
          <w:rFonts w:eastAsia="SimSun"/>
        </w:rPr>
      </w:pPr>
    </w:p>
    <w:p w14:paraId="1D097B9E" w14:textId="77777777" w:rsidR="009D007A" w:rsidRDefault="009D007A" w:rsidP="009D007A">
      <w:pPr>
        <w:pStyle w:val="Heading3"/>
        <w:rPr>
          <w:rFonts w:eastAsia="SimSun"/>
          <w:lang w:val="en-US"/>
        </w:rPr>
      </w:pPr>
      <w:r>
        <w:rPr>
          <w:rFonts w:eastAsia="SimSun"/>
          <w:lang w:val="en-US"/>
        </w:rPr>
        <w:lastRenderedPageBreak/>
        <w:t>Results</w:t>
      </w:r>
    </w:p>
    <w:p w14:paraId="462967B6" w14:textId="3B05A931" w:rsidR="00E207F2" w:rsidRPr="00E207F2" w:rsidRDefault="00E207F2" w:rsidP="00E207F2">
      <w:pPr>
        <w:pStyle w:val="Heading4"/>
      </w:pPr>
      <w:r w:rsidRPr="008D1B2F">
        <w:t>MLD</w:t>
      </w:r>
      <w:r>
        <w:t xml:space="preserve"> and SSNR</w:t>
      </w:r>
    </w:p>
    <w:p w14:paraId="3131C3F4" w14:textId="4D7B29DF" w:rsidR="00E207F2" w:rsidRPr="00D635B6" w:rsidRDefault="00E207F2" w:rsidP="00E207F2">
      <w:pPr>
        <w:pStyle w:val="Heading5"/>
        <w:rPr>
          <w:rFonts w:eastAsia="SimSun"/>
          <w:lang w:val="en-US"/>
        </w:rPr>
      </w:pPr>
      <w:r w:rsidRPr="00D635B6">
        <w:rPr>
          <w:rFonts w:eastAsia="SimSun"/>
          <w:lang w:val="en-US"/>
        </w:rPr>
        <w:t xml:space="preserve">Experiment </w:t>
      </w:r>
      <w:r w:rsidR="00BE4D5F">
        <w:rPr>
          <w:rFonts w:eastAsia="SimSun"/>
          <w:lang w:val="en-US"/>
        </w:rPr>
        <w:t>1</w:t>
      </w:r>
    </w:p>
    <w:p w14:paraId="514885FD" w14:textId="05A24379" w:rsidR="00EF7424" w:rsidRDefault="00EF7424" w:rsidP="00EF7424">
      <w:pPr>
        <w:rPr>
          <w:lang w:val="en-US"/>
        </w:rPr>
      </w:pPr>
      <w:r>
        <w:rPr>
          <w:lang w:val="en-US"/>
        </w:rPr>
        <w:t>Experiment 1 as per clause 3.3.1.</w:t>
      </w:r>
    </w:p>
    <w:p w14:paraId="7413D2A6" w14:textId="494E05FD" w:rsidR="00EF7424" w:rsidRPr="00EF7424" w:rsidRDefault="00EF7424" w:rsidP="00EF7424">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c>
          <w:tcPr>
            <w:tcW w:w="1336" w:type="dxa"/>
          </w:tcPr>
          <w:p w14:paraId="78EF1DA4" w14:textId="77777777" w:rsidR="00373340" w:rsidRPr="009237BE" w:rsidRDefault="00373340" w:rsidP="00456FD2">
            <w:pPr>
              <w:rPr>
                <w:b/>
                <w:bCs/>
              </w:rPr>
            </w:pPr>
            <w:r w:rsidRPr="009237BE">
              <w:rPr>
                <w:b/>
                <w:bCs/>
              </w:rPr>
              <w:t>Platform</w:t>
            </w:r>
          </w:p>
        </w:tc>
        <w:tc>
          <w:tcPr>
            <w:tcW w:w="1931" w:type="dxa"/>
          </w:tcPr>
          <w:p w14:paraId="0851276D" w14:textId="77777777" w:rsidR="00373340" w:rsidRPr="009237BE" w:rsidRDefault="00373340" w:rsidP="00456FD2">
            <w:pPr>
              <w:rPr>
                <w:b/>
                <w:bCs/>
              </w:rPr>
            </w:pPr>
            <w:r w:rsidRPr="009237BE">
              <w:rPr>
                <w:b/>
                <w:bCs/>
              </w:rPr>
              <w:t>Compiler</w:t>
            </w:r>
          </w:p>
        </w:tc>
        <w:tc>
          <w:tcPr>
            <w:tcW w:w="1855" w:type="dxa"/>
          </w:tcPr>
          <w:p w14:paraId="2C62240A" w14:textId="77777777" w:rsidR="00373340" w:rsidRPr="009237BE" w:rsidRDefault="00373340" w:rsidP="00456FD2">
            <w:pPr>
              <w:rPr>
                <w:b/>
                <w:bCs/>
              </w:rPr>
            </w:pPr>
            <w:r w:rsidRPr="009237BE">
              <w:rPr>
                <w:b/>
                <w:bCs/>
              </w:rPr>
              <w:t>Compiler settings and optimization flags</w:t>
            </w:r>
          </w:p>
        </w:tc>
        <w:tc>
          <w:tcPr>
            <w:tcW w:w="1066" w:type="dxa"/>
          </w:tcPr>
          <w:p w14:paraId="4C0D6A40" w14:textId="33195FD4" w:rsidR="00373340" w:rsidRPr="009237BE" w:rsidRDefault="00373340" w:rsidP="00456FD2">
            <w:pPr>
              <w:rPr>
                <w:b/>
                <w:bCs/>
              </w:rPr>
            </w:pPr>
            <w:r>
              <w:rPr>
                <w:b/>
                <w:bCs/>
              </w:rPr>
              <w:t xml:space="preserve">Max </w:t>
            </w:r>
            <w:r w:rsidRPr="009237BE">
              <w:rPr>
                <w:b/>
                <w:bCs/>
              </w:rPr>
              <w:t>MLD</w:t>
            </w:r>
          </w:p>
        </w:tc>
        <w:tc>
          <w:tcPr>
            <w:tcW w:w="830" w:type="dxa"/>
          </w:tcPr>
          <w:p w14:paraId="39B1F231" w14:textId="77777777" w:rsidR="00373340" w:rsidRPr="009237BE" w:rsidRDefault="00373340" w:rsidP="00456FD2">
            <w:pPr>
              <w:rPr>
                <w:b/>
                <w:bCs/>
              </w:rPr>
            </w:pPr>
            <w:r>
              <w:rPr>
                <w:b/>
                <w:bCs/>
              </w:rPr>
              <w:t>% tests &lt; 5 MLD</w:t>
            </w:r>
          </w:p>
        </w:tc>
        <w:tc>
          <w:tcPr>
            <w:tcW w:w="833" w:type="dxa"/>
          </w:tcPr>
          <w:p w14:paraId="2BD2F441" w14:textId="68496293" w:rsidR="00373340" w:rsidRDefault="00373340" w:rsidP="00456FD2">
            <w:pPr>
              <w:rPr>
                <w:b/>
                <w:bCs/>
              </w:rPr>
            </w:pPr>
            <w:r>
              <w:rPr>
                <w:b/>
                <w:bCs/>
              </w:rPr>
              <w:t>Min SSNR</w:t>
            </w:r>
            <w:r w:rsidR="00BF0F57">
              <w:rPr>
                <w:b/>
                <w:bCs/>
              </w:rPr>
              <w:t xml:space="preserve"> (dB)</w:t>
            </w:r>
          </w:p>
        </w:tc>
        <w:tc>
          <w:tcPr>
            <w:tcW w:w="833" w:type="dxa"/>
          </w:tcPr>
          <w:p w14:paraId="63CA03FB" w14:textId="0107F412" w:rsidR="00373340" w:rsidRDefault="00373340" w:rsidP="00456FD2">
            <w:pPr>
              <w:rPr>
                <w:b/>
                <w:bCs/>
              </w:rPr>
            </w:pPr>
            <w:r>
              <w:rPr>
                <w:b/>
                <w:bCs/>
              </w:rPr>
              <w:t>% tests &gt; 50 SSNR</w:t>
            </w:r>
          </w:p>
        </w:tc>
        <w:tc>
          <w:tcPr>
            <w:tcW w:w="905" w:type="dxa"/>
          </w:tcPr>
          <w:p w14:paraId="4D1BE53D" w14:textId="11A2AFAF" w:rsidR="00373340" w:rsidRDefault="00373340" w:rsidP="00456FD2">
            <w:pPr>
              <w:rPr>
                <w:b/>
                <w:bCs/>
              </w:rPr>
            </w:pPr>
            <w:r>
              <w:rPr>
                <w:b/>
                <w:bCs/>
              </w:rPr>
              <w:t>Crashes</w:t>
            </w:r>
          </w:p>
        </w:tc>
      </w:tr>
      <w:tr w:rsidR="00BF0F57" w14:paraId="5A0450AA" w14:textId="423643E8" w:rsidTr="00BF0F57">
        <w:tc>
          <w:tcPr>
            <w:tcW w:w="1336" w:type="dxa"/>
          </w:tcPr>
          <w:p w14:paraId="1A42CCEC" w14:textId="77777777" w:rsidR="00BF0F57" w:rsidRDefault="00BF0F57" w:rsidP="00BF0F57">
            <w:r>
              <w:t xml:space="preserve">Windows 11, SDK: </w:t>
            </w:r>
            <w:r w:rsidRPr="008F4FDF">
              <w:t>10.0.17763.0</w:t>
            </w:r>
          </w:p>
        </w:tc>
        <w:tc>
          <w:tcPr>
            <w:tcW w:w="1931" w:type="dxa"/>
          </w:tcPr>
          <w:p w14:paraId="0FBC2C50" w14:textId="77777777" w:rsidR="00BF0F57" w:rsidRDefault="00BF0F57" w:rsidP="00BF0F57">
            <w:r>
              <w:t>Microsoft Visual Studio</w:t>
            </w:r>
          </w:p>
          <w:p w14:paraId="40FCC3D7" w14:textId="77777777" w:rsidR="00BF0F57" w:rsidRDefault="00BF0F57" w:rsidP="00BF0F57">
            <w:r>
              <w:t xml:space="preserve">Toolset: </w:t>
            </w:r>
            <w:r w:rsidRPr="008F4FDF">
              <w:t>Visual Studio 2017 (v141)</w:t>
            </w:r>
          </w:p>
          <w:p w14:paraId="3BF1F396" w14:textId="77777777" w:rsidR="00BF0F57" w:rsidRDefault="00BF0F57" w:rsidP="00BF0F57">
            <w:proofErr w:type="spellStart"/>
            <w:r w:rsidRPr="008F4FDF">
              <w:t>ToolsVersion</w:t>
            </w:r>
            <w:proofErr w:type="spellEnd"/>
            <w:r w:rsidRPr="008F4FDF">
              <w:t>="15.0"</w:t>
            </w:r>
          </w:p>
        </w:tc>
        <w:tc>
          <w:tcPr>
            <w:tcW w:w="1855" w:type="dxa"/>
          </w:tcPr>
          <w:p w14:paraId="4C1A8B39" w14:textId="77777777" w:rsidR="00BF0F57" w:rsidRDefault="00BF0F57" w:rsidP="00BF0F57">
            <w:r>
              <w:t>Release, Win32, O2 (Favor speed)</w:t>
            </w:r>
          </w:p>
        </w:tc>
        <w:tc>
          <w:tcPr>
            <w:tcW w:w="1066" w:type="dxa"/>
          </w:tcPr>
          <w:p w14:paraId="315BD95B" w14:textId="77777777" w:rsidR="00BF0F57" w:rsidRDefault="00BF0F57" w:rsidP="00BF0F57">
            <w:r w:rsidRPr="00D6171E">
              <w:t>1.5984988</w:t>
            </w:r>
          </w:p>
        </w:tc>
        <w:tc>
          <w:tcPr>
            <w:tcW w:w="830" w:type="dxa"/>
          </w:tcPr>
          <w:p w14:paraId="2BAE551F" w14:textId="77777777" w:rsidR="00BF0F57" w:rsidRPr="00B37669" w:rsidRDefault="00BF0F57" w:rsidP="00BF0F57">
            <w:r>
              <w:t>100</w:t>
            </w:r>
          </w:p>
        </w:tc>
        <w:tc>
          <w:tcPr>
            <w:tcW w:w="833" w:type="dxa"/>
          </w:tcPr>
          <w:p w14:paraId="7CD96176" w14:textId="2FB8D6FB" w:rsidR="00BF0F57" w:rsidRDefault="00BF0F57" w:rsidP="00BF0F57">
            <w:r w:rsidRPr="00B37669">
              <w:t>58.83</w:t>
            </w:r>
          </w:p>
        </w:tc>
        <w:tc>
          <w:tcPr>
            <w:tcW w:w="833" w:type="dxa"/>
          </w:tcPr>
          <w:p w14:paraId="3559086C" w14:textId="611C2F07" w:rsidR="00BF0F57" w:rsidRDefault="00BF0F57" w:rsidP="00BF0F57">
            <w:r>
              <w:t>100</w:t>
            </w:r>
          </w:p>
        </w:tc>
        <w:tc>
          <w:tcPr>
            <w:tcW w:w="905" w:type="dxa"/>
          </w:tcPr>
          <w:p w14:paraId="36D7E097" w14:textId="0439A55B" w:rsidR="00BF0F57" w:rsidRDefault="00BF0F57" w:rsidP="00BF0F57">
            <w:r>
              <w:t>0</w:t>
            </w:r>
          </w:p>
        </w:tc>
      </w:tr>
      <w:tr w:rsidR="00BF0F57" w14:paraId="5BDE23C7" w14:textId="12CFDB5F" w:rsidTr="00BF0F57">
        <w:tc>
          <w:tcPr>
            <w:tcW w:w="1336" w:type="dxa"/>
          </w:tcPr>
          <w:p w14:paraId="495CE26A" w14:textId="77777777" w:rsidR="00BF0F57" w:rsidRDefault="00BF0F57" w:rsidP="00BF0F57">
            <w:r>
              <w:t xml:space="preserve">Linux, </w:t>
            </w:r>
            <w:r w:rsidRPr="008F4FDF">
              <w:t>Ubuntu 22.04.1</w:t>
            </w:r>
            <w:r>
              <w:t>, x86_64</w:t>
            </w:r>
          </w:p>
        </w:tc>
        <w:tc>
          <w:tcPr>
            <w:tcW w:w="1931" w:type="dxa"/>
          </w:tcPr>
          <w:p w14:paraId="0B66CBC9" w14:textId="77777777" w:rsidR="00BF0F57" w:rsidRDefault="00BF0F57" w:rsidP="00BF0F57">
            <w:r>
              <w:t>GCC 11.3</w:t>
            </w:r>
          </w:p>
        </w:tc>
        <w:tc>
          <w:tcPr>
            <w:tcW w:w="1855" w:type="dxa"/>
          </w:tcPr>
          <w:p w14:paraId="01A4983E" w14:textId="77777777" w:rsidR="00BF0F57" w:rsidRDefault="00BF0F57" w:rsidP="00BF0F57">
            <w:r>
              <w:t xml:space="preserve">O0, </w:t>
            </w:r>
            <w:proofErr w:type="spellStart"/>
            <w:r>
              <w:t>Makefile</w:t>
            </w:r>
            <w:proofErr w:type="spellEnd"/>
            <w:r>
              <w:t xml:space="preserve"> [8]</w:t>
            </w:r>
          </w:p>
          <w:p w14:paraId="22713B2C" w14:textId="77777777" w:rsidR="00BF0F57" w:rsidRDefault="00BF0F57" w:rsidP="00BF0F57">
            <w:r>
              <w:t>Default setting with make -j</w:t>
            </w:r>
          </w:p>
        </w:tc>
        <w:tc>
          <w:tcPr>
            <w:tcW w:w="1066" w:type="dxa"/>
          </w:tcPr>
          <w:p w14:paraId="6CF7C6BF" w14:textId="77777777" w:rsidR="00BF0F57" w:rsidRDefault="00BF0F57" w:rsidP="00BF0F57">
            <w:r>
              <w:t>5.37</w:t>
            </w:r>
          </w:p>
        </w:tc>
        <w:tc>
          <w:tcPr>
            <w:tcW w:w="830" w:type="dxa"/>
          </w:tcPr>
          <w:p w14:paraId="789088D4" w14:textId="77777777" w:rsidR="00BF0F57" w:rsidRDefault="00BF0F57" w:rsidP="00BF0F57">
            <w:r>
              <w:t>99.84</w:t>
            </w:r>
          </w:p>
        </w:tc>
        <w:tc>
          <w:tcPr>
            <w:tcW w:w="833" w:type="dxa"/>
          </w:tcPr>
          <w:p w14:paraId="624BC4CF" w14:textId="11450333" w:rsidR="00BF0F57" w:rsidRDefault="00BF0F57" w:rsidP="00BF0F57">
            <w:r>
              <w:t>46.81</w:t>
            </w:r>
          </w:p>
        </w:tc>
        <w:tc>
          <w:tcPr>
            <w:tcW w:w="833" w:type="dxa"/>
          </w:tcPr>
          <w:p w14:paraId="56BEDA3C" w14:textId="1F988556" w:rsidR="00BF0F57" w:rsidRDefault="00BF0F57" w:rsidP="00BF0F57">
            <w:r>
              <w:t>99.84</w:t>
            </w:r>
          </w:p>
        </w:tc>
        <w:tc>
          <w:tcPr>
            <w:tcW w:w="905" w:type="dxa"/>
          </w:tcPr>
          <w:p w14:paraId="4B1F8F2C" w14:textId="5128E83A" w:rsidR="00BF0F57" w:rsidRDefault="00BF0F57" w:rsidP="00BF0F57">
            <w:r>
              <w:t>0</w:t>
            </w:r>
          </w:p>
        </w:tc>
      </w:tr>
      <w:tr w:rsidR="00BF0F57" w14:paraId="3A0CCAC9" w14:textId="14C465A7" w:rsidTr="00BF0F57">
        <w:tc>
          <w:tcPr>
            <w:tcW w:w="1336" w:type="dxa"/>
          </w:tcPr>
          <w:p w14:paraId="68B6CE09" w14:textId="77777777" w:rsidR="00BF0F57" w:rsidRDefault="00BF0F57" w:rsidP="00BF0F57">
            <w:r>
              <w:t xml:space="preserve">Linux, </w:t>
            </w:r>
            <w:r w:rsidRPr="008F4FDF">
              <w:t>Ubuntu 22.04.1</w:t>
            </w:r>
            <w:r>
              <w:t>, x86_64</w:t>
            </w:r>
          </w:p>
        </w:tc>
        <w:tc>
          <w:tcPr>
            <w:tcW w:w="1931" w:type="dxa"/>
          </w:tcPr>
          <w:p w14:paraId="480B1120" w14:textId="77777777" w:rsidR="00BF0F57" w:rsidRDefault="00BF0F57" w:rsidP="00BF0F57">
            <w:r>
              <w:t>GCC 11.3</w:t>
            </w:r>
          </w:p>
        </w:tc>
        <w:tc>
          <w:tcPr>
            <w:tcW w:w="1855" w:type="dxa"/>
          </w:tcPr>
          <w:p w14:paraId="6B9CDB01" w14:textId="77777777" w:rsidR="00BF0F57" w:rsidRDefault="00BF0F57" w:rsidP="00BF0F57">
            <w:proofErr w:type="spellStart"/>
            <w:r>
              <w:t>Makefile</w:t>
            </w:r>
            <w:proofErr w:type="spellEnd"/>
            <w:r>
              <w:t xml:space="preserve"> [8]</w:t>
            </w:r>
          </w:p>
          <w:p w14:paraId="7B8AA228" w14:textId="77777777" w:rsidR="00BF0F57" w:rsidRDefault="00BF0F57" w:rsidP="00BF0F57">
            <w:r>
              <w:t>Modifications: O3 optimization</w:t>
            </w:r>
          </w:p>
        </w:tc>
        <w:tc>
          <w:tcPr>
            <w:tcW w:w="1066" w:type="dxa"/>
          </w:tcPr>
          <w:p w14:paraId="107BCED9" w14:textId="77777777" w:rsidR="00BF0F57" w:rsidRDefault="00BF0F57" w:rsidP="00BF0F57">
            <w:r w:rsidRPr="00EA341C">
              <w:t>3.</w:t>
            </w:r>
            <w:r>
              <w:t>7</w:t>
            </w:r>
          </w:p>
        </w:tc>
        <w:tc>
          <w:tcPr>
            <w:tcW w:w="830" w:type="dxa"/>
          </w:tcPr>
          <w:p w14:paraId="78BB071D" w14:textId="77777777" w:rsidR="00BF0F57" w:rsidRPr="00BA7AD0" w:rsidRDefault="00BF0F57" w:rsidP="00BF0F57">
            <w:r>
              <w:t>100</w:t>
            </w:r>
          </w:p>
        </w:tc>
        <w:tc>
          <w:tcPr>
            <w:tcW w:w="833" w:type="dxa"/>
          </w:tcPr>
          <w:p w14:paraId="58853E91" w14:textId="393FE47F" w:rsidR="00BF0F57" w:rsidRDefault="00BF0F57" w:rsidP="00BF0F57">
            <w:r w:rsidRPr="00BA7AD0">
              <w:t>33.35</w:t>
            </w:r>
          </w:p>
        </w:tc>
        <w:tc>
          <w:tcPr>
            <w:tcW w:w="833" w:type="dxa"/>
          </w:tcPr>
          <w:p w14:paraId="5781D2A1" w14:textId="632DB513" w:rsidR="00BF0F57" w:rsidRDefault="00BF0F57" w:rsidP="00BF0F57">
            <w:r>
              <w:t>99.84</w:t>
            </w:r>
          </w:p>
        </w:tc>
        <w:tc>
          <w:tcPr>
            <w:tcW w:w="905" w:type="dxa"/>
          </w:tcPr>
          <w:p w14:paraId="4D7C62E7" w14:textId="5C1037B9" w:rsidR="00BF0F57" w:rsidRDefault="00BF0F57" w:rsidP="00BF0F57">
            <w:r>
              <w:t>0</w:t>
            </w:r>
          </w:p>
        </w:tc>
      </w:tr>
      <w:tr w:rsidR="00BF0F57" w14:paraId="6551913E" w14:textId="37EB0A57" w:rsidTr="00BF0F57">
        <w:tc>
          <w:tcPr>
            <w:tcW w:w="1336" w:type="dxa"/>
          </w:tcPr>
          <w:p w14:paraId="2D68D68E" w14:textId="77777777" w:rsidR="00BF0F57" w:rsidRDefault="00BF0F57" w:rsidP="00BF0F57">
            <w:r>
              <w:t xml:space="preserve">Linux, </w:t>
            </w:r>
            <w:r w:rsidRPr="008F4FDF">
              <w:t>Ubuntu 22.04.1</w:t>
            </w:r>
            <w:r>
              <w:t>, x86_64</w:t>
            </w:r>
          </w:p>
        </w:tc>
        <w:tc>
          <w:tcPr>
            <w:tcW w:w="1931" w:type="dxa"/>
          </w:tcPr>
          <w:p w14:paraId="29FBC188" w14:textId="77777777" w:rsidR="00BF0F57" w:rsidRDefault="00BF0F57" w:rsidP="00BF0F57">
            <w:r>
              <w:t>Clang 14.0.0</w:t>
            </w:r>
          </w:p>
        </w:tc>
        <w:tc>
          <w:tcPr>
            <w:tcW w:w="1855" w:type="dxa"/>
          </w:tcPr>
          <w:p w14:paraId="3A3C3DDF" w14:textId="77777777" w:rsidR="00BF0F57" w:rsidRDefault="00BF0F57" w:rsidP="00BF0F57">
            <w:proofErr w:type="spellStart"/>
            <w:r>
              <w:t>Makefile</w:t>
            </w:r>
            <w:proofErr w:type="spellEnd"/>
            <w:r>
              <w:t xml:space="preserve"> [8]</w:t>
            </w:r>
          </w:p>
          <w:p w14:paraId="341E6815" w14:textId="77777777" w:rsidR="00BF0F57" w:rsidRDefault="00BF0F57" w:rsidP="00BF0F57">
            <w:r>
              <w:t>Modifications: Clang and O2 optimization</w:t>
            </w:r>
          </w:p>
        </w:tc>
        <w:tc>
          <w:tcPr>
            <w:tcW w:w="1066" w:type="dxa"/>
          </w:tcPr>
          <w:p w14:paraId="0D8BBFD4" w14:textId="77777777" w:rsidR="00BF0F57" w:rsidRPr="00EA341C" w:rsidRDefault="00BF0F57" w:rsidP="00BF0F57">
            <w:r w:rsidRPr="00BA7AD0">
              <w:t>3.</w:t>
            </w:r>
            <w:r>
              <w:t>7</w:t>
            </w:r>
          </w:p>
        </w:tc>
        <w:tc>
          <w:tcPr>
            <w:tcW w:w="830" w:type="dxa"/>
          </w:tcPr>
          <w:p w14:paraId="454AE575" w14:textId="77777777" w:rsidR="00BF0F57" w:rsidRPr="00BA7AD0" w:rsidRDefault="00BF0F57" w:rsidP="00BF0F57">
            <w:r>
              <w:t>100</w:t>
            </w:r>
          </w:p>
        </w:tc>
        <w:tc>
          <w:tcPr>
            <w:tcW w:w="833" w:type="dxa"/>
          </w:tcPr>
          <w:p w14:paraId="3D8FC325" w14:textId="6B888B0B" w:rsidR="00BF0F57" w:rsidRDefault="00BF0F57" w:rsidP="00BF0F57">
            <w:r w:rsidRPr="00BA7AD0">
              <w:t>33.35</w:t>
            </w:r>
          </w:p>
        </w:tc>
        <w:tc>
          <w:tcPr>
            <w:tcW w:w="833" w:type="dxa"/>
          </w:tcPr>
          <w:p w14:paraId="30F50CAB" w14:textId="704B0979" w:rsidR="00BF0F57" w:rsidRDefault="00BF0F57" w:rsidP="00BF0F57">
            <w:r>
              <w:t>99.84</w:t>
            </w:r>
          </w:p>
        </w:tc>
        <w:tc>
          <w:tcPr>
            <w:tcW w:w="905" w:type="dxa"/>
          </w:tcPr>
          <w:p w14:paraId="4EF87DF3" w14:textId="2E9F33AA" w:rsidR="00BF0F57" w:rsidRDefault="00BF0F57" w:rsidP="00BF0F57">
            <w:r>
              <w:t>0</w:t>
            </w:r>
          </w:p>
        </w:tc>
      </w:tr>
      <w:tr w:rsidR="00BF0F57" w14:paraId="192D2956" w14:textId="2E04C505" w:rsidTr="00BF0F57">
        <w:tc>
          <w:tcPr>
            <w:tcW w:w="1336" w:type="dxa"/>
          </w:tcPr>
          <w:p w14:paraId="411116A4" w14:textId="77777777" w:rsidR="00BF0F57" w:rsidRDefault="00BF0F57" w:rsidP="00BF0F57">
            <w:r>
              <w:t xml:space="preserve">Linux, </w:t>
            </w:r>
            <w:r w:rsidRPr="008F4FDF">
              <w:t>Ubuntu 22.04.1</w:t>
            </w:r>
            <w:r>
              <w:t>, x86_64</w:t>
            </w:r>
          </w:p>
        </w:tc>
        <w:tc>
          <w:tcPr>
            <w:tcW w:w="1931" w:type="dxa"/>
          </w:tcPr>
          <w:p w14:paraId="479E7336" w14:textId="77777777" w:rsidR="00BF0F57" w:rsidRDefault="00BF0F57" w:rsidP="00BF0F57">
            <w:r>
              <w:t>Clang 14.0.0</w:t>
            </w:r>
          </w:p>
        </w:tc>
        <w:tc>
          <w:tcPr>
            <w:tcW w:w="1855" w:type="dxa"/>
          </w:tcPr>
          <w:p w14:paraId="24B6AC18" w14:textId="77777777" w:rsidR="00BF0F57" w:rsidRDefault="00BF0F57" w:rsidP="00BF0F57">
            <w:proofErr w:type="spellStart"/>
            <w:r>
              <w:t>Makefile</w:t>
            </w:r>
            <w:proofErr w:type="spellEnd"/>
            <w:r>
              <w:t xml:space="preserve"> [8]</w:t>
            </w:r>
          </w:p>
          <w:p w14:paraId="0EF4E785" w14:textId="77777777" w:rsidR="00BF0F57" w:rsidRDefault="00BF0F57" w:rsidP="00BF0F57">
            <w:r>
              <w:t>Modifications: Clang and O3 optimization</w:t>
            </w:r>
          </w:p>
        </w:tc>
        <w:tc>
          <w:tcPr>
            <w:tcW w:w="1066" w:type="dxa"/>
          </w:tcPr>
          <w:p w14:paraId="646281C7" w14:textId="77777777" w:rsidR="00BF0F57" w:rsidRPr="00BA7AD0" w:rsidRDefault="00BF0F57" w:rsidP="00BF0F57">
            <w:r w:rsidRPr="00BA7AD0">
              <w:t>3.</w:t>
            </w:r>
            <w:r>
              <w:t>7</w:t>
            </w:r>
          </w:p>
        </w:tc>
        <w:tc>
          <w:tcPr>
            <w:tcW w:w="830" w:type="dxa"/>
          </w:tcPr>
          <w:p w14:paraId="32198C6E" w14:textId="77777777" w:rsidR="00BF0F57" w:rsidRPr="00BA7AD0" w:rsidRDefault="00BF0F57" w:rsidP="00BF0F57">
            <w:r>
              <w:t>100</w:t>
            </w:r>
          </w:p>
        </w:tc>
        <w:tc>
          <w:tcPr>
            <w:tcW w:w="833" w:type="dxa"/>
          </w:tcPr>
          <w:p w14:paraId="23B4EFA5" w14:textId="09B75721" w:rsidR="00BF0F57" w:rsidRDefault="00BF0F57" w:rsidP="00BF0F57">
            <w:r w:rsidRPr="00BA7AD0">
              <w:t>33.35</w:t>
            </w:r>
          </w:p>
        </w:tc>
        <w:tc>
          <w:tcPr>
            <w:tcW w:w="833" w:type="dxa"/>
          </w:tcPr>
          <w:p w14:paraId="7CF3C992" w14:textId="59963D51" w:rsidR="00BF0F57" w:rsidRDefault="00BF0F57" w:rsidP="00BF0F57">
            <w:r>
              <w:t>99.84</w:t>
            </w:r>
          </w:p>
        </w:tc>
        <w:tc>
          <w:tcPr>
            <w:tcW w:w="905" w:type="dxa"/>
          </w:tcPr>
          <w:p w14:paraId="08072052" w14:textId="5ED2660B" w:rsidR="00BF0F57" w:rsidRDefault="00BF0F57" w:rsidP="00BF0F57">
            <w:r>
              <w:t>0</w:t>
            </w:r>
          </w:p>
        </w:tc>
      </w:tr>
      <w:tr w:rsidR="00BF0F57" w14:paraId="65B15F08" w14:textId="146F928E" w:rsidTr="00BF0F57">
        <w:tc>
          <w:tcPr>
            <w:tcW w:w="1336" w:type="dxa"/>
          </w:tcPr>
          <w:p w14:paraId="563EF5B1" w14:textId="77777777" w:rsidR="00BF0F57" w:rsidRDefault="00BF0F57" w:rsidP="00BF0F57">
            <w:r>
              <w:t xml:space="preserve">Linux, </w:t>
            </w:r>
            <w:r w:rsidRPr="008F4FDF">
              <w:t>Ubuntu 22.04.1</w:t>
            </w:r>
            <w:r>
              <w:t>, x86_64</w:t>
            </w:r>
          </w:p>
        </w:tc>
        <w:tc>
          <w:tcPr>
            <w:tcW w:w="1931" w:type="dxa"/>
          </w:tcPr>
          <w:p w14:paraId="48646170" w14:textId="765D13E7" w:rsidR="00BF0F57" w:rsidRDefault="008C7BDF" w:rsidP="00BF0F57">
            <w:r>
              <w:t>GCC 11.3</w:t>
            </w:r>
          </w:p>
        </w:tc>
        <w:tc>
          <w:tcPr>
            <w:tcW w:w="1855" w:type="dxa"/>
          </w:tcPr>
          <w:p w14:paraId="4DFAF33B" w14:textId="77777777" w:rsidR="00BF0F57" w:rsidRDefault="00BF0F57" w:rsidP="00BF0F57">
            <w:proofErr w:type="spellStart"/>
            <w:r>
              <w:t>Makefile</w:t>
            </w:r>
            <w:proofErr w:type="spellEnd"/>
            <w:r>
              <w:t xml:space="preserve"> [8]</w:t>
            </w:r>
          </w:p>
          <w:p w14:paraId="2F520DB4" w14:textId="77777777" w:rsidR="00BF0F57" w:rsidRDefault="00BF0F57" w:rsidP="00BF0F57">
            <w:r>
              <w:t xml:space="preserve">Modifications: </w:t>
            </w:r>
            <w:proofErr w:type="gramStart"/>
            <w:r>
              <w:t>GCC  and</w:t>
            </w:r>
            <w:proofErr w:type="gramEnd"/>
            <w:r>
              <w:t xml:space="preserve"> </w:t>
            </w:r>
            <w:proofErr w:type="spellStart"/>
            <w:r>
              <w:t>Ofast</w:t>
            </w:r>
            <w:proofErr w:type="spellEnd"/>
            <w:r>
              <w:t xml:space="preserve"> optimization</w:t>
            </w:r>
          </w:p>
        </w:tc>
        <w:tc>
          <w:tcPr>
            <w:tcW w:w="1066" w:type="dxa"/>
          </w:tcPr>
          <w:p w14:paraId="79E4821C" w14:textId="77777777" w:rsidR="00BF0F57" w:rsidRPr="00BA7AD0" w:rsidRDefault="00BF0F57" w:rsidP="00BF0F57">
            <w:r w:rsidRPr="00240F9A">
              <w:rPr>
                <w:color w:val="FF0000"/>
              </w:rPr>
              <w:t>16.534607</w:t>
            </w:r>
          </w:p>
        </w:tc>
        <w:tc>
          <w:tcPr>
            <w:tcW w:w="830" w:type="dxa"/>
          </w:tcPr>
          <w:p w14:paraId="4E607690" w14:textId="77777777" w:rsidR="00BF0F57" w:rsidRPr="00BA7AD0" w:rsidRDefault="00BF0F57" w:rsidP="00BF0F57">
            <w:r>
              <w:t>86.9</w:t>
            </w:r>
          </w:p>
        </w:tc>
        <w:tc>
          <w:tcPr>
            <w:tcW w:w="833" w:type="dxa"/>
          </w:tcPr>
          <w:p w14:paraId="79933EEC" w14:textId="73BB2C55" w:rsidR="00BF0F57" w:rsidRDefault="00BF0F57" w:rsidP="00BF0F57">
            <w:r w:rsidRPr="00240F9A">
              <w:rPr>
                <w:color w:val="FF0000"/>
              </w:rPr>
              <w:t>2.66</w:t>
            </w:r>
          </w:p>
        </w:tc>
        <w:tc>
          <w:tcPr>
            <w:tcW w:w="833" w:type="dxa"/>
          </w:tcPr>
          <w:p w14:paraId="2FC2439F" w14:textId="6EA0A5E6" w:rsidR="00BF0F57" w:rsidRDefault="00BF0F57" w:rsidP="00BF0F57">
            <w:r w:rsidRPr="00006BE5">
              <w:rPr>
                <w:color w:val="FF0000"/>
              </w:rPr>
              <w:t>24</w:t>
            </w:r>
          </w:p>
        </w:tc>
        <w:tc>
          <w:tcPr>
            <w:tcW w:w="905" w:type="dxa"/>
          </w:tcPr>
          <w:p w14:paraId="1755FDDF" w14:textId="3F0D0503" w:rsidR="00BF0F57" w:rsidRDefault="00BF0F57" w:rsidP="00BF0F57">
            <w:r>
              <w:t>0</w:t>
            </w:r>
          </w:p>
        </w:tc>
      </w:tr>
      <w:tr w:rsidR="00BF0F57" w14:paraId="7931F385" w14:textId="58F914E6" w:rsidTr="00BF0F57">
        <w:tc>
          <w:tcPr>
            <w:tcW w:w="1336" w:type="dxa"/>
          </w:tcPr>
          <w:p w14:paraId="2D662376" w14:textId="77777777" w:rsidR="00BF0F57" w:rsidRDefault="00BF0F57" w:rsidP="00BF0F57">
            <w:r>
              <w:t xml:space="preserve">Linux, </w:t>
            </w:r>
            <w:r w:rsidRPr="008F4FDF">
              <w:t>Ubuntu 22.04.1</w:t>
            </w:r>
            <w:r>
              <w:t>, x86_64</w:t>
            </w:r>
          </w:p>
        </w:tc>
        <w:tc>
          <w:tcPr>
            <w:tcW w:w="1931" w:type="dxa"/>
          </w:tcPr>
          <w:p w14:paraId="426B2C86" w14:textId="77777777" w:rsidR="00BF0F57" w:rsidRDefault="00BF0F57" w:rsidP="00BF0F57">
            <w:r>
              <w:t>Clang 14.0.0</w:t>
            </w:r>
          </w:p>
        </w:tc>
        <w:tc>
          <w:tcPr>
            <w:tcW w:w="1855" w:type="dxa"/>
          </w:tcPr>
          <w:p w14:paraId="2497F589" w14:textId="77777777" w:rsidR="00BF0F57" w:rsidRDefault="00BF0F57" w:rsidP="00BF0F57">
            <w:proofErr w:type="spellStart"/>
            <w:r>
              <w:t>Makefile</w:t>
            </w:r>
            <w:proofErr w:type="spellEnd"/>
            <w:r>
              <w:t xml:space="preserve"> [8]</w:t>
            </w:r>
          </w:p>
          <w:p w14:paraId="74B34EF9" w14:textId="77777777" w:rsidR="00BF0F57" w:rsidRDefault="00BF0F57" w:rsidP="00BF0F5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066" w:type="dxa"/>
          </w:tcPr>
          <w:p w14:paraId="1DE9AE3B" w14:textId="77777777" w:rsidR="00BF0F57" w:rsidRPr="00240F9A" w:rsidRDefault="00BF0F57" w:rsidP="00BF0F57">
            <w:pPr>
              <w:rPr>
                <w:color w:val="FF0000"/>
              </w:rPr>
            </w:pPr>
            <w:r w:rsidRPr="00101104">
              <w:rPr>
                <w:color w:val="FF0000"/>
              </w:rPr>
              <w:t>20.8804</w:t>
            </w:r>
          </w:p>
        </w:tc>
        <w:tc>
          <w:tcPr>
            <w:tcW w:w="830" w:type="dxa"/>
          </w:tcPr>
          <w:p w14:paraId="28CDC602" w14:textId="77777777" w:rsidR="00BF0F57" w:rsidRPr="00BA7AD0" w:rsidRDefault="00BF0F57" w:rsidP="00BF0F57">
            <w:r>
              <w:t>85.9</w:t>
            </w:r>
          </w:p>
        </w:tc>
        <w:tc>
          <w:tcPr>
            <w:tcW w:w="833" w:type="dxa"/>
          </w:tcPr>
          <w:p w14:paraId="11E4631D" w14:textId="24094D7C" w:rsidR="00BF0F57" w:rsidRDefault="00BF0F57" w:rsidP="00BF0F57">
            <w:r w:rsidRPr="00101104">
              <w:rPr>
                <w:color w:val="FF0000"/>
              </w:rPr>
              <w:t>10.13</w:t>
            </w:r>
          </w:p>
        </w:tc>
        <w:tc>
          <w:tcPr>
            <w:tcW w:w="833" w:type="dxa"/>
          </w:tcPr>
          <w:p w14:paraId="4CAD2CF6" w14:textId="13EE5B4D" w:rsidR="00BF0F57" w:rsidRDefault="00BF0F57" w:rsidP="00BF0F57">
            <w:r w:rsidRPr="00006BE5">
              <w:rPr>
                <w:color w:val="FF0000"/>
              </w:rPr>
              <w:t>26</w:t>
            </w:r>
          </w:p>
        </w:tc>
        <w:tc>
          <w:tcPr>
            <w:tcW w:w="905" w:type="dxa"/>
          </w:tcPr>
          <w:p w14:paraId="66A3A0EE" w14:textId="169E8F2D" w:rsidR="00BF0F57" w:rsidRDefault="00BF0F57" w:rsidP="00BF0F57">
            <w:r>
              <w:t>0</w:t>
            </w:r>
          </w:p>
        </w:tc>
      </w:tr>
    </w:tbl>
    <w:p w14:paraId="0C582962" w14:textId="43AB4705" w:rsidR="00EF7424" w:rsidRDefault="00EF7424" w:rsidP="00EF7424">
      <w:pPr>
        <w:jc w:val="center"/>
        <w:rPr>
          <w:b/>
          <w:bCs/>
        </w:rPr>
      </w:pPr>
      <w:r w:rsidRPr="00D17EC9">
        <w:rPr>
          <w:b/>
          <w:bCs/>
        </w:rPr>
        <w:t xml:space="preserve">Table </w:t>
      </w:r>
      <w:r>
        <w:rPr>
          <w:b/>
          <w:bCs/>
        </w:rPr>
        <w:t>3</w:t>
      </w:r>
      <w:r w:rsidR="00373340">
        <w:rPr>
          <w:b/>
          <w:bCs/>
        </w:rPr>
        <w:t>.</w:t>
      </w:r>
      <w:r>
        <w:rPr>
          <w:b/>
          <w:bCs/>
        </w:rPr>
        <w:t>3.</w:t>
      </w:r>
      <w:r w:rsidR="00373340">
        <w:rPr>
          <w:b/>
          <w:bCs/>
        </w:rPr>
        <w:t>2</w:t>
      </w:r>
      <w:r w:rsidRPr="00D17EC9">
        <w:rPr>
          <w:b/>
          <w:bCs/>
        </w:rPr>
        <w:t xml:space="preserve"> </w:t>
      </w:r>
      <w:r w:rsidR="00C645BE">
        <w:rPr>
          <w:b/>
          <w:bCs/>
        </w:rPr>
        <w:t>Experiment 1 r</w:t>
      </w:r>
      <w:r>
        <w:rPr>
          <w:b/>
          <w:bCs/>
        </w:rPr>
        <w:t>esults</w:t>
      </w:r>
      <w:r w:rsidR="00C645BE">
        <w:rPr>
          <w:b/>
          <w:bCs/>
        </w:rPr>
        <w:t xml:space="preserve"> </w:t>
      </w:r>
      <w:proofErr w:type="gramStart"/>
      <w:r w:rsidR="00C645BE">
        <w:rPr>
          <w:b/>
          <w:bCs/>
        </w:rPr>
        <w:t>(</w:t>
      </w:r>
      <w:r>
        <w:rPr>
          <w:b/>
          <w:bCs/>
        </w:rPr>
        <w:t xml:space="preserve"> IVAS</w:t>
      </w:r>
      <w:proofErr w:type="gramEnd"/>
      <w:r>
        <w:rPr>
          <w:b/>
          <w:bCs/>
        </w:rPr>
        <w:t xml:space="preserve"> encoder and decoder using MLD</w:t>
      </w:r>
      <w:r w:rsidR="004B4A9F">
        <w:rPr>
          <w:b/>
          <w:bCs/>
        </w:rPr>
        <w:t xml:space="preserve"> and SSNR</w:t>
      </w:r>
      <w:r w:rsidR="00C645BE">
        <w:rPr>
          <w:b/>
          <w:bCs/>
        </w:rPr>
        <w:t xml:space="preserve"> tools)</w:t>
      </w:r>
    </w:p>
    <w:p w14:paraId="5D646B50" w14:textId="165C5773" w:rsidR="00FA5A8C" w:rsidRPr="00D635B6" w:rsidRDefault="00FA5A8C" w:rsidP="00FA5A8C">
      <w:pPr>
        <w:pStyle w:val="Heading5"/>
        <w:rPr>
          <w:rFonts w:eastAsia="SimSun"/>
          <w:lang w:val="en-US"/>
        </w:rPr>
      </w:pPr>
      <w:r w:rsidRPr="00D635B6">
        <w:rPr>
          <w:rFonts w:eastAsia="SimSun"/>
          <w:lang w:val="en-US"/>
        </w:rPr>
        <w:t xml:space="preserve">Experiment </w:t>
      </w:r>
      <w:r>
        <w:rPr>
          <w:rFonts w:eastAsia="SimSun"/>
          <w:lang w:val="en-US"/>
        </w:rPr>
        <w:t>2</w:t>
      </w:r>
    </w:p>
    <w:p w14:paraId="7075B91F" w14:textId="19E3D671" w:rsidR="00FA5A8C" w:rsidRDefault="00FA5A8C" w:rsidP="00FA5A8C">
      <w:pPr>
        <w:rPr>
          <w:lang w:val="en-US"/>
        </w:rPr>
      </w:pPr>
      <w:r>
        <w:rPr>
          <w:lang w:val="en-US"/>
        </w:rPr>
        <w:t>Experiment 2 as per clause 3.3.1.</w:t>
      </w:r>
    </w:p>
    <w:p w14:paraId="6F4BCB07" w14:textId="77777777" w:rsidR="00FA5A8C" w:rsidRPr="00EF7424" w:rsidRDefault="00FA5A8C" w:rsidP="00FA5A8C">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c>
          <w:tcPr>
            <w:tcW w:w="1336" w:type="dxa"/>
          </w:tcPr>
          <w:p w14:paraId="0384D4F4" w14:textId="77777777" w:rsidR="00FA5A8C" w:rsidRPr="009237BE" w:rsidRDefault="00FA5A8C" w:rsidP="00456FD2">
            <w:pPr>
              <w:rPr>
                <w:b/>
                <w:bCs/>
              </w:rPr>
            </w:pPr>
            <w:r w:rsidRPr="009237BE">
              <w:rPr>
                <w:b/>
                <w:bCs/>
              </w:rPr>
              <w:lastRenderedPageBreak/>
              <w:t>Platform</w:t>
            </w:r>
          </w:p>
        </w:tc>
        <w:tc>
          <w:tcPr>
            <w:tcW w:w="1931" w:type="dxa"/>
          </w:tcPr>
          <w:p w14:paraId="19EA3769" w14:textId="77777777" w:rsidR="00FA5A8C" w:rsidRPr="009237BE" w:rsidRDefault="00FA5A8C" w:rsidP="00456FD2">
            <w:pPr>
              <w:rPr>
                <w:b/>
                <w:bCs/>
              </w:rPr>
            </w:pPr>
            <w:r w:rsidRPr="009237BE">
              <w:rPr>
                <w:b/>
                <w:bCs/>
              </w:rPr>
              <w:t>Compiler</w:t>
            </w:r>
          </w:p>
        </w:tc>
        <w:tc>
          <w:tcPr>
            <w:tcW w:w="1855" w:type="dxa"/>
          </w:tcPr>
          <w:p w14:paraId="495C7569" w14:textId="77777777" w:rsidR="00FA5A8C" w:rsidRPr="009237BE" w:rsidRDefault="00FA5A8C" w:rsidP="00456FD2">
            <w:pPr>
              <w:rPr>
                <w:b/>
                <w:bCs/>
              </w:rPr>
            </w:pPr>
            <w:r w:rsidRPr="009237BE">
              <w:rPr>
                <w:b/>
                <w:bCs/>
              </w:rPr>
              <w:t>Compiler settings and optimization flags</w:t>
            </w:r>
          </w:p>
        </w:tc>
        <w:tc>
          <w:tcPr>
            <w:tcW w:w="1066" w:type="dxa"/>
          </w:tcPr>
          <w:p w14:paraId="7B1114CF" w14:textId="77777777" w:rsidR="00FA5A8C" w:rsidRPr="009237BE" w:rsidRDefault="00FA5A8C" w:rsidP="00456FD2">
            <w:pPr>
              <w:rPr>
                <w:b/>
                <w:bCs/>
              </w:rPr>
            </w:pPr>
            <w:r>
              <w:rPr>
                <w:b/>
                <w:bCs/>
              </w:rPr>
              <w:t xml:space="preserve">Max </w:t>
            </w:r>
            <w:r w:rsidRPr="009237BE">
              <w:rPr>
                <w:b/>
                <w:bCs/>
              </w:rPr>
              <w:t>MLD</w:t>
            </w:r>
          </w:p>
        </w:tc>
        <w:tc>
          <w:tcPr>
            <w:tcW w:w="830" w:type="dxa"/>
          </w:tcPr>
          <w:p w14:paraId="595836F8" w14:textId="77777777" w:rsidR="00FA5A8C" w:rsidRPr="009237BE" w:rsidRDefault="00FA5A8C" w:rsidP="00456FD2">
            <w:pPr>
              <w:rPr>
                <w:b/>
                <w:bCs/>
              </w:rPr>
            </w:pPr>
            <w:r>
              <w:rPr>
                <w:b/>
                <w:bCs/>
              </w:rPr>
              <w:t>% tests &lt; 5 MLD</w:t>
            </w:r>
          </w:p>
        </w:tc>
        <w:tc>
          <w:tcPr>
            <w:tcW w:w="833" w:type="dxa"/>
          </w:tcPr>
          <w:p w14:paraId="2841A5FB" w14:textId="77777777" w:rsidR="00FA5A8C" w:rsidRDefault="00FA5A8C" w:rsidP="00456FD2">
            <w:pPr>
              <w:rPr>
                <w:b/>
                <w:bCs/>
              </w:rPr>
            </w:pPr>
            <w:r>
              <w:rPr>
                <w:b/>
                <w:bCs/>
              </w:rPr>
              <w:t>Min SSNR (dB)</w:t>
            </w:r>
          </w:p>
        </w:tc>
        <w:tc>
          <w:tcPr>
            <w:tcW w:w="833" w:type="dxa"/>
          </w:tcPr>
          <w:p w14:paraId="79895882" w14:textId="77777777" w:rsidR="00FA5A8C" w:rsidRDefault="00FA5A8C" w:rsidP="00456FD2">
            <w:pPr>
              <w:rPr>
                <w:b/>
                <w:bCs/>
              </w:rPr>
            </w:pPr>
            <w:r>
              <w:rPr>
                <w:b/>
                <w:bCs/>
              </w:rPr>
              <w:t>% tests &gt; 50 SSNR</w:t>
            </w:r>
          </w:p>
        </w:tc>
        <w:tc>
          <w:tcPr>
            <w:tcW w:w="905" w:type="dxa"/>
          </w:tcPr>
          <w:p w14:paraId="25157AA0" w14:textId="77777777" w:rsidR="00FA5A8C" w:rsidRDefault="00FA5A8C" w:rsidP="00456FD2">
            <w:pPr>
              <w:rPr>
                <w:b/>
                <w:bCs/>
              </w:rPr>
            </w:pPr>
            <w:r>
              <w:rPr>
                <w:b/>
                <w:bCs/>
              </w:rPr>
              <w:t>Crashes</w:t>
            </w:r>
          </w:p>
        </w:tc>
      </w:tr>
      <w:tr w:rsidR="00FA5A8C" w14:paraId="16F071DA" w14:textId="77777777" w:rsidTr="00456FD2">
        <w:tc>
          <w:tcPr>
            <w:tcW w:w="1336" w:type="dxa"/>
          </w:tcPr>
          <w:p w14:paraId="6960F99D" w14:textId="18C99D52" w:rsidR="00FA5A8C" w:rsidRDefault="00FA5A8C" w:rsidP="00FA5A8C">
            <w:r>
              <w:t>RHEL 8.4</w:t>
            </w:r>
          </w:p>
        </w:tc>
        <w:tc>
          <w:tcPr>
            <w:tcW w:w="1931" w:type="dxa"/>
          </w:tcPr>
          <w:p w14:paraId="02BA883B" w14:textId="67C379BE"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55" w:type="dxa"/>
          </w:tcPr>
          <w:p w14:paraId="2E2578B0" w14:textId="77777777" w:rsidR="00FA5A8C" w:rsidRDefault="00FA5A8C" w:rsidP="00FA5A8C">
            <w:proofErr w:type="spellStart"/>
            <w:r>
              <w:t>Makefile</w:t>
            </w:r>
            <w:proofErr w:type="spellEnd"/>
            <w:r>
              <w:t xml:space="preserve"> [8]</w:t>
            </w:r>
          </w:p>
          <w:p w14:paraId="4908FFCC" w14:textId="6E93BF6B" w:rsidR="00FA5A8C" w:rsidRDefault="00FA5A8C" w:rsidP="00FA5A8C">
            <w:r>
              <w:t xml:space="preserve">Modifications: </w:t>
            </w:r>
            <w:proofErr w:type="gramStart"/>
            <w:r>
              <w:t>Clang  and</w:t>
            </w:r>
            <w:proofErr w:type="gramEnd"/>
            <w:r>
              <w:t xml:space="preserve"> O0</w:t>
            </w:r>
          </w:p>
        </w:tc>
        <w:tc>
          <w:tcPr>
            <w:tcW w:w="1066" w:type="dxa"/>
          </w:tcPr>
          <w:p w14:paraId="794A1012" w14:textId="5C9B69CF" w:rsidR="00FA5A8C" w:rsidRDefault="00FA5A8C" w:rsidP="00FA5A8C">
            <w:r>
              <w:rPr>
                <w:color w:val="000000" w:themeColor="text1"/>
              </w:rPr>
              <w:t>WIP</w:t>
            </w:r>
          </w:p>
        </w:tc>
        <w:tc>
          <w:tcPr>
            <w:tcW w:w="830" w:type="dxa"/>
          </w:tcPr>
          <w:p w14:paraId="29578704" w14:textId="4AAAB6E0" w:rsidR="00FA5A8C" w:rsidRPr="00B37669" w:rsidRDefault="00FA5A8C" w:rsidP="00FA5A8C">
            <w:r>
              <w:rPr>
                <w:color w:val="000000" w:themeColor="text1"/>
              </w:rPr>
              <w:t>WIP</w:t>
            </w:r>
          </w:p>
        </w:tc>
        <w:tc>
          <w:tcPr>
            <w:tcW w:w="833" w:type="dxa"/>
          </w:tcPr>
          <w:p w14:paraId="1DE35D53" w14:textId="4CF8032E" w:rsidR="00FA5A8C" w:rsidRDefault="00FA5A8C" w:rsidP="00FA5A8C">
            <w:r>
              <w:t>inf</w:t>
            </w:r>
          </w:p>
        </w:tc>
        <w:tc>
          <w:tcPr>
            <w:tcW w:w="833" w:type="dxa"/>
          </w:tcPr>
          <w:p w14:paraId="36800DD2" w14:textId="26002D8F" w:rsidR="00FA5A8C" w:rsidRDefault="00FA5A8C" w:rsidP="00FA5A8C">
            <w:r>
              <w:t>100</w:t>
            </w:r>
          </w:p>
        </w:tc>
        <w:tc>
          <w:tcPr>
            <w:tcW w:w="905" w:type="dxa"/>
          </w:tcPr>
          <w:p w14:paraId="699F14DE" w14:textId="77777777" w:rsidR="00FA5A8C" w:rsidRDefault="00FA5A8C" w:rsidP="00FA5A8C">
            <w:r>
              <w:t>0</w:t>
            </w:r>
          </w:p>
        </w:tc>
      </w:tr>
      <w:tr w:rsidR="00FA5A8C" w14:paraId="2C0E9D5E" w14:textId="77777777" w:rsidTr="00456FD2">
        <w:tc>
          <w:tcPr>
            <w:tcW w:w="1336" w:type="dxa"/>
          </w:tcPr>
          <w:p w14:paraId="214C6C93" w14:textId="635D6E43" w:rsidR="00FA5A8C" w:rsidRDefault="00FA5A8C" w:rsidP="00FA5A8C">
            <w:r>
              <w:t>RHEL 8.4</w:t>
            </w:r>
          </w:p>
        </w:tc>
        <w:tc>
          <w:tcPr>
            <w:tcW w:w="1931" w:type="dxa"/>
          </w:tcPr>
          <w:p w14:paraId="0BEDF59C" w14:textId="6AC4F1C0" w:rsidR="00FA5A8C" w:rsidRDefault="00FA5A8C" w:rsidP="00FA5A8C">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855" w:type="dxa"/>
          </w:tcPr>
          <w:p w14:paraId="46CD29D4" w14:textId="77777777" w:rsidR="00FA5A8C" w:rsidRDefault="00FA5A8C" w:rsidP="00FA5A8C">
            <w:proofErr w:type="spellStart"/>
            <w:r>
              <w:t>Makefile</w:t>
            </w:r>
            <w:proofErr w:type="spellEnd"/>
            <w:r>
              <w:t xml:space="preserve"> [8]</w:t>
            </w:r>
          </w:p>
          <w:p w14:paraId="27217865" w14:textId="47CA7638" w:rsidR="00FA5A8C" w:rsidRDefault="00FA5A8C" w:rsidP="00FA5A8C">
            <w:r>
              <w:t xml:space="preserve">Modifications: </w:t>
            </w:r>
            <w:proofErr w:type="gramStart"/>
            <w:r>
              <w:t>GCC  and</w:t>
            </w:r>
            <w:proofErr w:type="gramEnd"/>
            <w:r>
              <w:t xml:space="preserve"> O3</w:t>
            </w:r>
          </w:p>
        </w:tc>
        <w:tc>
          <w:tcPr>
            <w:tcW w:w="1066" w:type="dxa"/>
          </w:tcPr>
          <w:p w14:paraId="4A14828C" w14:textId="370E002D" w:rsidR="00FA5A8C" w:rsidRDefault="00FA5A8C" w:rsidP="00FA5A8C">
            <w:r>
              <w:rPr>
                <w:color w:val="000000" w:themeColor="text1"/>
              </w:rPr>
              <w:t>WIP</w:t>
            </w:r>
          </w:p>
        </w:tc>
        <w:tc>
          <w:tcPr>
            <w:tcW w:w="830" w:type="dxa"/>
          </w:tcPr>
          <w:p w14:paraId="0FE1161F" w14:textId="67F73B22" w:rsidR="00FA5A8C" w:rsidRDefault="00FA5A8C" w:rsidP="00FA5A8C">
            <w:r>
              <w:rPr>
                <w:color w:val="000000" w:themeColor="text1"/>
              </w:rPr>
              <w:t>WIP</w:t>
            </w:r>
          </w:p>
        </w:tc>
        <w:tc>
          <w:tcPr>
            <w:tcW w:w="833" w:type="dxa"/>
          </w:tcPr>
          <w:p w14:paraId="491A4DE5" w14:textId="15EFE94B" w:rsidR="00FA5A8C" w:rsidRDefault="00FA5A8C" w:rsidP="00FA5A8C">
            <w:r>
              <w:t>44.7</w:t>
            </w:r>
          </w:p>
        </w:tc>
        <w:tc>
          <w:tcPr>
            <w:tcW w:w="833" w:type="dxa"/>
          </w:tcPr>
          <w:p w14:paraId="112B3198" w14:textId="30A6E2D4" w:rsidR="00FA5A8C" w:rsidRDefault="00FA5A8C" w:rsidP="00FA5A8C">
            <w:r>
              <w:t>99.82</w:t>
            </w:r>
          </w:p>
        </w:tc>
        <w:tc>
          <w:tcPr>
            <w:tcW w:w="905" w:type="dxa"/>
          </w:tcPr>
          <w:p w14:paraId="411A612C" w14:textId="77777777" w:rsidR="00FA5A8C" w:rsidRDefault="00FA5A8C" w:rsidP="00FA5A8C">
            <w:r>
              <w:t>0</w:t>
            </w:r>
          </w:p>
        </w:tc>
      </w:tr>
      <w:tr w:rsidR="00FA5A8C" w14:paraId="5188564E" w14:textId="77777777" w:rsidTr="00456FD2">
        <w:tc>
          <w:tcPr>
            <w:tcW w:w="1336" w:type="dxa"/>
          </w:tcPr>
          <w:p w14:paraId="47B7E475" w14:textId="678E9C78" w:rsidR="00FA5A8C" w:rsidRDefault="00FA5A8C" w:rsidP="00FA5A8C">
            <w:r>
              <w:t>RHEL 8.4</w:t>
            </w:r>
          </w:p>
        </w:tc>
        <w:tc>
          <w:tcPr>
            <w:tcW w:w="1931" w:type="dxa"/>
          </w:tcPr>
          <w:p w14:paraId="74C43704" w14:textId="05CE2898"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55" w:type="dxa"/>
          </w:tcPr>
          <w:p w14:paraId="4A2D524E" w14:textId="77777777" w:rsidR="00FA5A8C" w:rsidRDefault="00FA5A8C" w:rsidP="00FA5A8C">
            <w:proofErr w:type="spellStart"/>
            <w:r>
              <w:t>Makefile</w:t>
            </w:r>
            <w:proofErr w:type="spellEnd"/>
            <w:r>
              <w:t xml:space="preserve"> [8]</w:t>
            </w:r>
          </w:p>
          <w:p w14:paraId="0423E910" w14:textId="47BB49AF" w:rsidR="00FA5A8C" w:rsidRDefault="00FA5A8C" w:rsidP="00FA5A8C">
            <w:r>
              <w:t xml:space="preserve">Modifications: </w:t>
            </w:r>
            <w:proofErr w:type="gramStart"/>
            <w:r>
              <w:t>Clang  and</w:t>
            </w:r>
            <w:proofErr w:type="gramEnd"/>
            <w:r>
              <w:t xml:space="preserve"> O3</w:t>
            </w:r>
          </w:p>
        </w:tc>
        <w:tc>
          <w:tcPr>
            <w:tcW w:w="1066" w:type="dxa"/>
          </w:tcPr>
          <w:p w14:paraId="70B0BD03" w14:textId="334E2887" w:rsidR="00FA5A8C" w:rsidRDefault="00FA5A8C" w:rsidP="00FA5A8C">
            <w:r>
              <w:rPr>
                <w:color w:val="000000" w:themeColor="text1"/>
              </w:rPr>
              <w:t>WIP</w:t>
            </w:r>
          </w:p>
        </w:tc>
        <w:tc>
          <w:tcPr>
            <w:tcW w:w="830" w:type="dxa"/>
          </w:tcPr>
          <w:p w14:paraId="475010C1" w14:textId="3183AD9F" w:rsidR="00FA5A8C" w:rsidRPr="00BA7AD0" w:rsidRDefault="00FA5A8C" w:rsidP="00FA5A8C">
            <w:r>
              <w:rPr>
                <w:color w:val="000000" w:themeColor="text1"/>
              </w:rPr>
              <w:t>WIP</w:t>
            </w:r>
          </w:p>
        </w:tc>
        <w:tc>
          <w:tcPr>
            <w:tcW w:w="833" w:type="dxa"/>
          </w:tcPr>
          <w:p w14:paraId="659F8EE8" w14:textId="1CAA9E69" w:rsidR="00FA5A8C" w:rsidRDefault="00FA5A8C" w:rsidP="00FA5A8C">
            <w:r>
              <w:t>44.7</w:t>
            </w:r>
          </w:p>
        </w:tc>
        <w:tc>
          <w:tcPr>
            <w:tcW w:w="833" w:type="dxa"/>
          </w:tcPr>
          <w:p w14:paraId="353A4F78" w14:textId="08BFB8BB" w:rsidR="00FA5A8C" w:rsidRDefault="00FA5A8C" w:rsidP="00FA5A8C">
            <w:r>
              <w:t>99.82</w:t>
            </w:r>
          </w:p>
        </w:tc>
        <w:tc>
          <w:tcPr>
            <w:tcW w:w="905" w:type="dxa"/>
          </w:tcPr>
          <w:p w14:paraId="19078BBB" w14:textId="77777777" w:rsidR="00FA5A8C" w:rsidRDefault="00FA5A8C" w:rsidP="00FA5A8C">
            <w:r>
              <w:t>0</w:t>
            </w:r>
          </w:p>
        </w:tc>
      </w:tr>
      <w:tr w:rsidR="00FA5A8C" w14:paraId="49C4413F" w14:textId="77777777" w:rsidTr="00456FD2">
        <w:tc>
          <w:tcPr>
            <w:tcW w:w="1336" w:type="dxa"/>
          </w:tcPr>
          <w:p w14:paraId="7663D236" w14:textId="12211440" w:rsidR="00FA5A8C" w:rsidRDefault="00FA5A8C" w:rsidP="00FA5A8C">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6E8466B0" w14:textId="5405F23C" w:rsidR="00FA5A8C" w:rsidRDefault="00FA5A8C" w:rsidP="00FA5A8C">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855" w:type="dxa"/>
          </w:tcPr>
          <w:p w14:paraId="51C02830" w14:textId="77777777" w:rsidR="00FA5A8C" w:rsidRDefault="00FA5A8C" w:rsidP="00FA5A8C">
            <w:proofErr w:type="spellStart"/>
            <w:r>
              <w:t>Makefile</w:t>
            </w:r>
            <w:proofErr w:type="spellEnd"/>
            <w:r>
              <w:t xml:space="preserve"> [8]</w:t>
            </w:r>
          </w:p>
          <w:p w14:paraId="6D8C47B9" w14:textId="53D28F28" w:rsidR="00FA5A8C" w:rsidRDefault="00FA5A8C" w:rsidP="00FA5A8C">
            <w:r>
              <w:t xml:space="preserve">Modifications: </w:t>
            </w:r>
            <w:proofErr w:type="spellStart"/>
            <w:r>
              <w:t>xt</w:t>
            </w:r>
            <w:proofErr w:type="spellEnd"/>
            <w:r>
              <w:t>-</w:t>
            </w:r>
            <w:proofErr w:type="gramStart"/>
            <w:r>
              <w:t>clang  and</w:t>
            </w:r>
            <w:proofErr w:type="gramEnd"/>
            <w:r>
              <w:t xml:space="preserve"> O0</w:t>
            </w:r>
          </w:p>
        </w:tc>
        <w:tc>
          <w:tcPr>
            <w:tcW w:w="1066" w:type="dxa"/>
          </w:tcPr>
          <w:p w14:paraId="39A871C1" w14:textId="7E7958D5" w:rsidR="00FA5A8C" w:rsidRPr="00EA341C" w:rsidRDefault="00FA5A8C" w:rsidP="00FA5A8C">
            <w:r>
              <w:rPr>
                <w:color w:val="000000" w:themeColor="text1"/>
              </w:rPr>
              <w:t>WIP</w:t>
            </w:r>
          </w:p>
        </w:tc>
        <w:tc>
          <w:tcPr>
            <w:tcW w:w="830" w:type="dxa"/>
          </w:tcPr>
          <w:p w14:paraId="0E20C22C" w14:textId="2EC011E2" w:rsidR="00FA5A8C" w:rsidRPr="00BA7AD0" w:rsidRDefault="00FA5A8C" w:rsidP="00FA5A8C">
            <w:r>
              <w:rPr>
                <w:color w:val="000000" w:themeColor="text1"/>
              </w:rPr>
              <w:t>WIP</w:t>
            </w:r>
          </w:p>
        </w:tc>
        <w:tc>
          <w:tcPr>
            <w:tcW w:w="833" w:type="dxa"/>
          </w:tcPr>
          <w:p w14:paraId="19C5C949" w14:textId="3372D533" w:rsidR="00FA5A8C" w:rsidRDefault="00FA5A8C" w:rsidP="00FA5A8C">
            <w:r>
              <w:rPr>
                <w:color w:val="000000" w:themeColor="text1"/>
              </w:rPr>
              <w:t>WIP</w:t>
            </w:r>
          </w:p>
        </w:tc>
        <w:tc>
          <w:tcPr>
            <w:tcW w:w="833" w:type="dxa"/>
          </w:tcPr>
          <w:p w14:paraId="53C7AAF1" w14:textId="131B314A" w:rsidR="00FA5A8C" w:rsidRDefault="00FA5A8C" w:rsidP="00FA5A8C">
            <w:r>
              <w:rPr>
                <w:color w:val="000000" w:themeColor="text1"/>
              </w:rPr>
              <w:t>WIP</w:t>
            </w:r>
          </w:p>
        </w:tc>
        <w:tc>
          <w:tcPr>
            <w:tcW w:w="905" w:type="dxa"/>
          </w:tcPr>
          <w:p w14:paraId="2DF5CCF3" w14:textId="77777777" w:rsidR="00FA5A8C" w:rsidRDefault="00FA5A8C" w:rsidP="00FA5A8C">
            <w:r>
              <w:t>0</w:t>
            </w:r>
          </w:p>
        </w:tc>
      </w:tr>
    </w:tbl>
    <w:p w14:paraId="3B76BBAF" w14:textId="2190FF1E" w:rsidR="004B4A9F" w:rsidRDefault="004B4A9F" w:rsidP="004B4A9F">
      <w:pPr>
        <w:jc w:val="center"/>
        <w:rPr>
          <w:b/>
          <w:bCs/>
        </w:rPr>
      </w:pPr>
      <w:r w:rsidRPr="00D17EC9">
        <w:rPr>
          <w:b/>
          <w:bCs/>
        </w:rPr>
        <w:t xml:space="preserve">Table </w:t>
      </w:r>
      <w:r>
        <w:rPr>
          <w:b/>
          <w:bCs/>
        </w:rPr>
        <w:t>3.3.3</w:t>
      </w:r>
      <w:r w:rsidRPr="00D17EC9">
        <w:rPr>
          <w:b/>
          <w:bCs/>
        </w:rPr>
        <w:t xml:space="preserve"> </w:t>
      </w:r>
      <w:r w:rsidR="00C645BE">
        <w:rPr>
          <w:b/>
          <w:bCs/>
        </w:rPr>
        <w:t xml:space="preserve">Experiment 2 results </w:t>
      </w:r>
      <w:proofErr w:type="gramStart"/>
      <w:r w:rsidR="00C645BE">
        <w:rPr>
          <w:b/>
          <w:bCs/>
        </w:rPr>
        <w:t>( IVAS</w:t>
      </w:r>
      <w:proofErr w:type="gramEnd"/>
      <w:r w:rsidR="00C645BE">
        <w:rPr>
          <w:b/>
          <w:bCs/>
        </w:rPr>
        <w:t xml:space="preserve"> encoder and decoder using MLD and SSNR tools</w:t>
      </w:r>
    </w:p>
    <w:p w14:paraId="06387CC7" w14:textId="77777777" w:rsidR="00E207F2" w:rsidRPr="00E207F2" w:rsidRDefault="00E207F2" w:rsidP="00E207F2">
      <w:pPr>
        <w:rPr>
          <w:rFonts w:eastAsia="SimSun"/>
          <w:lang w:val="en-US"/>
        </w:rPr>
      </w:pPr>
    </w:p>
    <w:p w14:paraId="35AF5D3B" w14:textId="77777777" w:rsidR="00650398" w:rsidRDefault="00650398" w:rsidP="00650398">
      <w:pPr>
        <w:pStyle w:val="Heading3"/>
        <w:rPr>
          <w:rFonts w:eastAsia="SimSun"/>
          <w:lang w:val="en-US"/>
        </w:rPr>
      </w:pPr>
      <w:r>
        <w:rPr>
          <w:rFonts w:eastAsia="SimSun"/>
          <w:lang w:val="en-US"/>
        </w:rPr>
        <w:t>Observations and conclusions</w:t>
      </w:r>
    </w:p>
    <w:p w14:paraId="3B62BC92" w14:textId="77777777" w:rsidR="00F4652D" w:rsidRPr="005E24B5" w:rsidRDefault="00F4652D" w:rsidP="00F4652D">
      <w:pPr>
        <w:rPr>
          <w:lang w:val="en-US"/>
        </w:rPr>
      </w:pPr>
      <w:r w:rsidRPr="005E24B5">
        <w:rPr>
          <w:lang w:val="en-US"/>
        </w:rPr>
        <w:t>With MLD and SSNR Objective methods, the following observations can be made:</w:t>
      </w:r>
    </w:p>
    <w:p w14:paraId="55E8F0B3" w14:textId="77777777" w:rsidR="00F4652D" w:rsidRPr="005E24B5" w:rsidRDefault="00F4652D" w:rsidP="00F4652D">
      <w:pPr>
        <w:pStyle w:val="ListParagraph"/>
        <w:numPr>
          <w:ilvl w:val="0"/>
          <w:numId w:val="30"/>
        </w:numPr>
        <w:rPr>
          <w:lang w:val="en-US"/>
        </w:rPr>
      </w:pPr>
      <w:r w:rsidRPr="005E24B5">
        <w:rPr>
          <w:lang w:val="en-US"/>
        </w:rPr>
        <w:t xml:space="preserve">In the IVAS </w:t>
      </w:r>
      <w:proofErr w:type="spellStart"/>
      <w:r w:rsidRPr="005E24B5">
        <w:rPr>
          <w:lang w:val="en-US"/>
        </w:rPr>
        <w:t>encoder+decoder</w:t>
      </w:r>
      <w:proofErr w:type="spellEnd"/>
      <w:r w:rsidRPr="005E24B5">
        <w:rPr>
          <w:lang w:val="en-US"/>
        </w:rPr>
        <w:t xml:space="preserve"> tests, low MLD (MLD &lt; 5 in all cases except 1 test) values are observed with O0, O2 and O3 compiler optimization settings on various platforms with both GCC and clang compiler. MLD &gt;10 values are observed with compiler optimization flags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 xml:space="preserve">-math. </w:t>
      </w:r>
    </w:p>
    <w:p w14:paraId="6466DDB0" w14:textId="77777777" w:rsidR="00F4652D" w:rsidRPr="005E24B5" w:rsidRDefault="00F4652D" w:rsidP="00F4652D">
      <w:pPr>
        <w:pStyle w:val="ListParagraph"/>
        <w:numPr>
          <w:ilvl w:val="0"/>
          <w:numId w:val="30"/>
        </w:numPr>
        <w:rPr>
          <w:lang w:val="en-US"/>
        </w:rPr>
      </w:pPr>
      <w:r w:rsidRPr="005E24B5">
        <w:rPr>
          <w:lang w:val="en-US"/>
        </w:rPr>
        <w:t xml:space="preserve">With O0, O2 and O3 compiler optimization settings on various platforms with both GCC and clang compiler, about 99.84 % </w:t>
      </w:r>
      <w:proofErr w:type="gramStart"/>
      <w:r w:rsidRPr="005E24B5">
        <w:rPr>
          <w:lang w:val="en-US"/>
        </w:rPr>
        <w:t>tests</w:t>
      </w:r>
      <w:proofErr w:type="gramEnd"/>
      <w:r w:rsidRPr="005E24B5">
        <w:rPr>
          <w:lang w:val="en-US"/>
        </w:rPr>
        <w:t xml:space="preserve"> report the worst case SSNR &gt; 50 dB (only 1 test case out of 627 tests report SSNR less than 50 dB). With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-math optimization SSNR performance can be considered poor.</w:t>
      </w:r>
    </w:p>
    <w:p w14:paraId="5953A0E5" w14:textId="77777777" w:rsidR="00F4652D" w:rsidRPr="005E24B5" w:rsidRDefault="00F4652D" w:rsidP="00F4652D">
      <w:pPr>
        <w:pStyle w:val="ListParagraph"/>
        <w:numPr>
          <w:ilvl w:val="0"/>
          <w:numId w:val="30"/>
        </w:numPr>
        <w:rPr>
          <w:lang w:val="en-US"/>
        </w:rPr>
      </w:pPr>
      <w:r w:rsidRPr="005E24B5">
        <w:rPr>
          <w:lang w:val="en-US"/>
        </w:rPr>
        <w:t xml:space="preserve">More experiments are needed to draw conclusions on non-BE conformance criteria </w:t>
      </w:r>
    </w:p>
    <w:p w14:paraId="785069F9" w14:textId="77777777" w:rsidR="00F4652D" w:rsidRDefault="00F4652D" w:rsidP="00F4652D">
      <w:pPr>
        <w:pStyle w:val="ListParagraph"/>
        <w:numPr>
          <w:ilvl w:val="0"/>
          <w:numId w:val="30"/>
        </w:numPr>
        <w:rPr>
          <w:lang w:val="en-US"/>
        </w:rPr>
      </w:pPr>
      <w:r w:rsidRPr="00F4652D">
        <w:rPr>
          <w:lang w:val="en-US"/>
        </w:rPr>
        <w:t>Cases with -</w:t>
      </w:r>
      <w:proofErr w:type="spellStart"/>
      <w:r w:rsidRPr="00F4652D">
        <w:rPr>
          <w:lang w:val="en-US"/>
        </w:rPr>
        <w:t>Ofast</w:t>
      </w:r>
      <w:proofErr w:type="spellEnd"/>
      <w:r w:rsidRPr="00F4652D">
        <w:rPr>
          <w:lang w:val="en-US"/>
        </w:rPr>
        <w:t xml:space="preserve"> and -</w:t>
      </w:r>
      <w:proofErr w:type="spellStart"/>
      <w:r w:rsidRPr="00F4652D">
        <w:rPr>
          <w:lang w:val="en-US"/>
        </w:rPr>
        <w:t>ffast</w:t>
      </w:r>
      <w:proofErr w:type="spellEnd"/>
      <w:r w:rsidRPr="00F4652D">
        <w:rPr>
          <w:lang w:val="en-US"/>
        </w:rPr>
        <w:t>-math should be debugged further wherein perceptual differences can be heard in informal listening in the test runs that correspond to high MLD values.</w:t>
      </w:r>
    </w:p>
    <w:p w14:paraId="70352C24" w14:textId="77777777" w:rsidR="00F4652D" w:rsidRPr="00F4652D" w:rsidRDefault="00F4652D" w:rsidP="00F4652D">
      <w:pPr>
        <w:rPr>
          <w:rFonts w:eastAsia="SimSun"/>
          <w:lang w:val="en-US"/>
        </w:rPr>
      </w:pPr>
    </w:p>
    <w:p w14:paraId="275A6C2A" w14:textId="77777777" w:rsidR="009D007A" w:rsidRPr="009D007A" w:rsidRDefault="009D007A" w:rsidP="009D007A"/>
    <w:p w14:paraId="4A7429DD" w14:textId="06BB325C" w:rsidR="00B157A8" w:rsidRDefault="00B157A8" w:rsidP="00950AAF">
      <w:pPr>
        <w:pStyle w:val="Heading2"/>
      </w:pPr>
      <w:r>
        <w:t>IVAS external renderer tests</w:t>
      </w:r>
    </w:p>
    <w:p w14:paraId="4DD0A196" w14:textId="77777777" w:rsidR="009D007A" w:rsidRDefault="009D007A" w:rsidP="009D007A">
      <w:pPr>
        <w:pStyle w:val="Heading3"/>
        <w:rPr>
          <w:rFonts w:eastAsia="SimSun"/>
          <w:lang w:val="en-US"/>
        </w:rPr>
      </w:pPr>
      <w:r>
        <w:rPr>
          <w:rFonts w:eastAsia="SimSun"/>
          <w:lang w:val="en-US"/>
        </w:rPr>
        <w:t>Summary of experiments</w:t>
      </w:r>
    </w:p>
    <w:p w14:paraId="09A77164" w14:textId="6CAB3587" w:rsidR="00A07AFC" w:rsidRDefault="00A07AFC" w:rsidP="00A07AFC">
      <w:r>
        <w:t xml:space="preserve">Experiments were done by generating reference IVAS renderer outputs on </w:t>
      </w:r>
      <w:r w:rsidR="00CC2019">
        <w:t xml:space="preserve">a </w:t>
      </w:r>
      <w:r>
        <w:t>reference system. The test outputs were generated by running IVAS external renderer on various test systems and the rendered outputs were compared with</w:t>
      </w:r>
      <w:r w:rsidR="00CC2019">
        <w:t xml:space="preserve"> the</w:t>
      </w:r>
      <w:r>
        <w:t xml:space="preserve"> reference</w:t>
      </w:r>
      <w:r w:rsidR="00CC2019">
        <w:t xml:space="preserve"> rendered</w:t>
      </w:r>
      <w:r>
        <w:t xml:space="preserve"> outputs. Following experiments were done:</w:t>
      </w:r>
    </w:p>
    <w:p w14:paraId="77B5BD40" w14:textId="63565707" w:rsidR="00A07AFC" w:rsidRDefault="00A07AFC" w:rsidP="00A07AFC">
      <w:pPr>
        <w:pStyle w:val="ListParagraph"/>
        <w:numPr>
          <w:ilvl w:val="0"/>
          <w:numId w:val="30"/>
        </w:numPr>
      </w:pPr>
      <w:r>
        <w:t xml:space="preserve">Experiment 1: Using windows MSVS reference as mentioned in Table </w:t>
      </w:r>
      <w:r w:rsidR="00CC2019">
        <w:t>3.4</w:t>
      </w:r>
      <w:r>
        <w:t>.1</w:t>
      </w:r>
    </w:p>
    <w:p w14:paraId="122A3BBC" w14:textId="0A2CA8C3"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3.4.2.</w:t>
      </w:r>
    </w:p>
    <w:p w14:paraId="79425BF5" w14:textId="08664C82" w:rsidR="00A07AFC" w:rsidRDefault="00A07AFC" w:rsidP="00A07AFC">
      <w:pPr>
        <w:pStyle w:val="ListParagraph"/>
        <w:numPr>
          <w:ilvl w:val="0"/>
          <w:numId w:val="30"/>
        </w:numPr>
      </w:pPr>
      <w:r>
        <w:t xml:space="preserve">Experiment 2: Using Linux GCC reference as mentioned in Table </w:t>
      </w:r>
      <w:r w:rsidR="00CC2019">
        <w:t>3.4</w:t>
      </w:r>
      <w:r>
        <w:t>.1</w:t>
      </w:r>
    </w:p>
    <w:p w14:paraId="01CEBCD8" w14:textId="42A4D362"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3.4.3.</w:t>
      </w:r>
    </w:p>
    <w:p w14:paraId="60387D8F" w14:textId="77777777" w:rsidR="00A07AFC" w:rsidRPr="00A07AFC" w:rsidRDefault="00A07AFC" w:rsidP="00A07AFC">
      <w:pPr>
        <w:rPr>
          <w:rFonts w:eastAsia="SimSun"/>
          <w:lang w:val="en-US"/>
        </w:rPr>
      </w:pPr>
    </w:p>
    <w:p w14:paraId="57D3CEA2" w14:textId="77777777" w:rsidR="009D007A" w:rsidRDefault="009D007A" w:rsidP="009D007A">
      <w:pPr>
        <w:pStyle w:val="Heading3"/>
        <w:rPr>
          <w:rFonts w:eastAsia="SimSun"/>
          <w:lang w:val="en-US"/>
        </w:rPr>
      </w:pPr>
      <w:r>
        <w:rPr>
          <w:rFonts w:eastAsia="SimSun"/>
          <w:lang w:val="en-US"/>
        </w:rPr>
        <w:lastRenderedPageBreak/>
        <w:t>Test vector set and test running method</w:t>
      </w:r>
    </w:p>
    <w:p w14:paraId="73AB0034" w14:textId="77777777" w:rsidR="009D007A" w:rsidRDefault="009D007A" w:rsidP="009D007A">
      <w:pPr>
        <w:pStyle w:val="Heading4"/>
      </w:pPr>
      <w:r>
        <w:t>Test vector set</w:t>
      </w:r>
    </w:p>
    <w:p w14:paraId="0233C58D"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0E560116" w14:textId="77777777" w:rsidR="001835FD" w:rsidRDefault="001835FD" w:rsidP="001835FD">
      <w:pPr>
        <w:pStyle w:val="ListParagraph"/>
        <w:numPr>
          <w:ilvl w:val="0"/>
          <w:numId w:val="30"/>
        </w:numPr>
        <w:rPr>
          <w:lang w:val="en-US"/>
        </w:rPr>
      </w:pPr>
      <w:r>
        <w:rPr>
          <w:lang w:val="en-US"/>
        </w:rPr>
        <w:t xml:space="preserve">For IVAS external renderer tests, the following steps were followed: </w:t>
      </w:r>
    </w:p>
    <w:p w14:paraId="14746503" w14:textId="77777777" w:rsidR="001835FD" w:rsidRDefault="001835FD" w:rsidP="001835FD">
      <w:pPr>
        <w:pStyle w:val="xmsonormal"/>
        <w:numPr>
          <w:ilvl w:val="0"/>
          <w:numId w:val="36"/>
        </w:numPr>
      </w:pPr>
      <w:proofErr w:type="gramStart"/>
      <w:r>
        <w:t>First</w:t>
      </w:r>
      <w:proofErr w:type="gramEnd"/>
      <w:r>
        <w:t xml:space="preserve"> references were generated using reference platform and compiler settings as mentioned in clause 4. The following </w:t>
      </w:r>
      <w:proofErr w:type="spellStart"/>
      <w:r>
        <w:t>pytest</w:t>
      </w:r>
      <w:proofErr w:type="spellEnd"/>
      <w:r>
        <w:t xml:space="preserve"> command was used to generate reference outputs</w:t>
      </w:r>
    </w:p>
    <w:p w14:paraId="5053EA86" w14:textId="77777777" w:rsidR="001835FD" w:rsidRPr="00001A28" w:rsidRDefault="001835FD" w:rsidP="001835FD">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3E58E6A1" w14:textId="77777777" w:rsidR="001835FD" w:rsidRDefault="001835FD" w:rsidP="001835FD">
      <w:pPr>
        <w:pStyle w:val="xmsonormal"/>
        <w:numPr>
          <w:ilvl w:val="0"/>
          <w:numId w:val="36"/>
        </w:numPr>
      </w:pPr>
      <w:r>
        <w:t>The reference outputs were stored on test Operating systems/platform using the same directory/file structure as on the reference system.</w:t>
      </w:r>
    </w:p>
    <w:p w14:paraId="7394810E" w14:textId="77777777" w:rsidR="001835FD" w:rsidRDefault="001835FD" w:rsidP="001835FD">
      <w:pPr>
        <w:pStyle w:val="xmsonormal"/>
        <w:numPr>
          <w:ilvl w:val="0"/>
          <w:numId w:val="36"/>
        </w:numPr>
      </w:pPr>
      <w:r>
        <w:t xml:space="preserve">Then IVAS floating source code is compiled on test platform and compilation setting. </w:t>
      </w:r>
    </w:p>
    <w:p w14:paraId="2327FCBC" w14:textId="77777777" w:rsidR="001835FD" w:rsidRDefault="001835FD" w:rsidP="001835FD">
      <w:pPr>
        <w:pStyle w:val="xmsonormal"/>
        <w:numPr>
          <w:ilvl w:val="0"/>
          <w:numId w:val="36"/>
        </w:numPr>
      </w:pPr>
      <w:r>
        <w:t xml:space="preserve">Then test outputs were generated using following </w:t>
      </w:r>
      <w:proofErr w:type="spellStart"/>
      <w:r>
        <w:t>pytest</w:t>
      </w:r>
      <w:proofErr w:type="spellEnd"/>
      <w:r>
        <w:t xml:space="preserve"> command</w:t>
      </w:r>
    </w:p>
    <w:p w14:paraId="50177B82" w14:textId="77777777" w:rsidR="001835FD" w:rsidRDefault="001835FD" w:rsidP="001835FD">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20A9F2DA" w14:textId="77777777" w:rsidR="001835FD" w:rsidRPr="001835FD" w:rsidRDefault="001835FD" w:rsidP="001835FD">
      <w:pPr>
        <w:rPr>
          <w:rFonts w:eastAsia="SimSun"/>
          <w:lang w:val="en-US"/>
        </w:rPr>
      </w:pPr>
    </w:p>
    <w:p w14:paraId="172E730A"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c>
          <w:tcPr>
            <w:tcW w:w="715" w:type="dxa"/>
          </w:tcPr>
          <w:p w14:paraId="6B7C2DFA" w14:textId="77777777" w:rsidR="008B05C6" w:rsidRDefault="008B05C6" w:rsidP="00456FD2"/>
        </w:tc>
        <w:tc>
          <w:tcPr>
            <w:tcW w:w="2743" w:type="dxa"/>
          </w:tcPr>
          <w:p w14:paraId="15FCC370" w14:textId="77777777" w:rsidR="008B05C6" w:rsidRDefault="008B05C6" w:rsidP="00456FD2">
            <w:r>
              <w:t>Processor</w:t>
            </w:r>
          </w:p>
        </w:tc>
        <w:tc>
          <w:tcPr>
            <w:tcW w:w="1928" w:type="dxa"/>
          </w:tcPr>
          <w:p w14:paraId="1CE25DA8" w14:textId="77777777" w:rsidR="008B05C6" w:rsidRDefault="008B05C6" w:rsidP="00456FD2">
            <w:r>
              <w:t>Platform</w:t>
            </w:r>
          </w:p>
        </w:tc>
        <w:tc>
          <w:tcPr>
            <w:tcW w:w="1945" w:type="dxa"/>
          </w:tcPr>
          <w:p w14:paraId="332FB1D3" w14:textId="77777777" w:rsidR="008B05C6" w:rsidRDefault="008B05C6" w:rsidP="00456FD2">
            <w:r>
              <w:t>Compiler</w:t>
            </w:r>
          </w:p>
        </w:tc>
        <w:tc>
          <w:tcPr>
            <w:tcW w:w="2019" w:type="dxa"/>
          </w:tcPr>
          <w:p w14:paraId="47C5C38B" w14:textId="77777777" w:rsidR="008B05C6" w:rsidRDefault="008B05C6" w:rsidP="00456FD2">
            <w:r>
              <w:t>Compiler settings and optimization flags</w:t>
            </w:r>
          </w:p>
        </w:tc>
      </w:tr>
      <w:tr w:rsidR="008B05C6" w14:paraId="19D038BB" w14:textId="77777777" w:rsidTr="00456FD2">
        <w:tc>
          <w:tcPr>
            <w:tcW w:w="715" w:type="dxa"/>
          </w:tcPr>
          <w:p w14:paraId="4EC5E1A5" w14:textId="77777777" w:rsidR="008B05C6" w:rsidRDefault="008B05C6" w:rsidP="00456FD2">
            <w:r>
              <w:t>1</w:t>
            </w:r>
          </w:p>
        </w:tc>
        <w:tc>
          <w:tcPr>
            <w:tcW w:w="2743" w:type="dxa"/>
          </w:tcPr>
          <w:p w14:paraId="186E61CB" w14:textId="77777777" w:rsidR="008B05C6" w:rsidRDefault="008B05C6" w:rsidP="00456FD2">
            <w:r w:rsidRPr="008F4FDF">
              <w:t>Intel(R) Xeon(R) W-1290 CPU</w:t>
            </w:r>
          </w:p>
        </w:tc>
        <w:tc>
          <w:tcPr>
            <w:tcW w:w="1928" w:type="dxa"/>
          </w:tcPr>
          <w:p w14:paraId="5DAA5CF8" w14:textId="77777777" w:rsidR="008B05C6" w:rsidRDefault="008B05C6" w:rsidP="00456FD2">
            <w:r>
              <w:t xml:space="preserve">Windows 11, SDK: </w:t>
            </w:r>
            <w:r w:rsidRPr="008F4FDF">
              <w:t>10.0.17763.0</w:t>
            </w:r>
          </w:p>
        </w:tc>
        <w:tc>
          <w:tcPr>
            <w:tcW w:w="1945" w:type="dxa"/>
          </w:tcPr>
          <w:p w14:paraId="6BBD8715" w14:textId="77777777" w:rsidR="008B05C6" w:rsidRDefault="008B05C6" w:rsidP="00456FD2">
            <w:r>
              <w:t>Microsoft Visual Studio</w:t>
            </w:r>
          </w:p>
          <w:p w14:paraId="60F42D88" w14:textId="77777777" w:rsidR="008B05C6" w:rsidRDefault="008B05C6" w:rsidP="00456FD2">
            <w:r>
              <w:t xml:space="preserve">Toolset: </w:t>
            </w:r>
            <w:r w:rsidRPr="008F4FDF">
              <w:t>Visual Studio 2017 (v141)</w:t>
            </w:r>
          </w:p>
          <w:p w14:paraId="1283B2D2" w14:textId="77777777" w:rsidR="008B05C6" w:rsidRDefault="008B05C6" w:rsidP="00456FD2">
            <w:proofErr w:type="spellStart"/>
            <w:r w:rsidRPr="008F4FDF">
              <w:t>ToolsVersion</w:t>
            </w:r>
            <w:proofErr w:type="spellEnd"/>
            <w:r w:rsidRPr="008F4FDF">
              <w:t>="15.0"</w:t>
            </w:r>
          </w:p>
        </w:tc>
        <w:tc>
          <w:tcPr>
            <w:tcW w:w="2019" w:type="dxa"/>
          </w:tcPr>
          <w:p w14:paraId="616FD1CB" w14:textId="77777777" w:rsidR="008B05C6" w:rsidRDefault="008B05C6" w:rsidP="00456FD2">
            <w:r>
              <w:t>Debug, Win32, Od (disabled), no optimizations</w:t>
            </w:r>
          </w:p>
        </w:tc>
      </w:tr>
      <w:tr w:rsidR="008B05C6" w14:paraId="13A60168" w14:textId="77777777" w:rsidTr="00456FD2">
        <w:tc>
          <w:tcPr>
            <w:tcW w:w="715" w:type="dxa"/>
          </w:tcPr>
          <w:p w14:paraId="641D2B8F" w14:textId="77777777" w:rsidR="008B05C6" w:rsidRDefault="008B05C6" w:rsidP="00456FD2">
            <w:r>
              <w:t>2</w:t>
            </w:r>
          </w:p>
        </w:tc>
        <w:tc>
          <w:tcPr>
            <w:tcW w:w="2743" w:type="dxa"/>
          </w:tcPr>
          <w:p w14:paraId="4E1CEDAE" w14:textId="77777777" w:rsidR="008B05C6" w:rsidRPr="008F4FDF" w:rsidRDefault="008B05C6" w:rsidP="00456FD2">
            <w:r>
              <w:t>Intel(R) Xeon(R) Gold 6152 CPU</w:t>
            </w:r>
          </w:p>
        </w:tc>
        <w:tc>
          <w:tcPr>
            <w:tcW w:w="1928" w:type="dxa"/>
          </w:tcPr>
          <w:p w14:paraId="46D71928" w14:textId="77777777" w:rsidR="008B05C6" w:rsidRDefault="008B05C6" w:rsidP="00456FD2">
            <w:r>
              <w:t>Linux, RHEL 8.4</w:t>
            </w:r>
          </w:p>
        </w:tc>
        <w:tc>
          <w:tcPr>
            <w:tcW w:w="1945" w:type="dxa"/>
          </w:tcPr>
          <w:p w14:paraId="44ECF16B" w14:textId="77777777" w:rsidR="008B05C6" w:rsidRDefault="008B05C6" w:rsidP="00456FD2">
            <w:r>
              <w:t>GCC 9.4.0</w:t>
            </w:r>
          </w:p>
        </w:tc>
        <w:tc>
          <w:tcPr>
            <w:tcW w:w="2019" w:type="dxa"/>
          </w:tcPr>
          <w:p w14:paraId="50F66033" w14:textId="77777777" w:rsidR="008B05C6" w:rsidRDefault="008B05C6" w:rsidP="00456FD2">
            <w:r>
              <w:t xml:space="preserve">O0, </w:t>
            </w:r>
            <w:proofErr w:type="spellStart"/>
            <w:r>
              <w:t>makefile</w:t>
            </w:r>
            <w:proofErr w:type="spellEnd"/>
            <w:r>
              <w:t xml:space="preserve"> [8]</w:t>
            </w:r>
          </w:p>
          <w:p w14:paraId="16D56590" w14:textId="77777777" w:rsidR="008B05C6" w:rsidRDefault="008B05C6" w:rsidP="00456FD2">
            <w:r>
              <w:t>Default setting with make -j</w:t>
            </w:r>
          </w:p>
        </w:tc>
      </w:tr>
    </w:tbl>
    <w:p w14:paraId="6290C02E" w14:textId="0C7329D3" w:rsidR="008B05C6" w:rsidRDefault="008B05C6" w:rsidP="008B05C6">
      <w:pPr>
        <w:jc w:val="center"/>
        <w:rPr>
          <w:b/>
          <w:bCs/>
        </w:rPr>
      </w:pPr>
      <w:r w:rsidRPr="00D17EC9">
        <w:rPr>
          <w:b/>
          <w:bCs/>
        </w:rPr>
        <w:t xml:space="preserve">Table </w:t>
      </w:r>
      <w:r>
        <w:rPr>
          <w:b/>
          <w:bCs/>
        </w:rPr>
        <w:t>3.4</w:t>
      </w:r>
      <w:r w:rsidRPr="00D17EC9">
        <w:rPr>
          <w:b/>
          <w:bCs/>
        </w:rPr>
        <w:t>.1 Reference platform and compiler settings</w:t>
      </w:r>
    </w:p>
    <w:p w14:paraId="6BFFFEAE" w14:textId="77777777" w:rsidR="009D007A" w:rsidRDefault="009D007A" w:rsidP="009D007A">
      <w:pPr>
        <w:pStyle w:val="Heading3"/>
        <w:rPr>
          <w:rFonts w:eastAsia="SimSun"/>
          <w:lang w:val="en-US"/>
        </w:rPr>
      </w:pPr>
      <w:r>
        <w:rPr>
          <w:rFonts w:eastAsia="SimSun"/>
          <w:lang w:val="en-US"/>
        </w:rPr>
        <w:t>Results</w:t>
      </w:r>
    </w:p>
    <w:p w14:paraId="0DBB0281" w14:textId="77777777" w:rsidR="00CE7DE0" w:rsidRPr="00E207F2" w:rsidRDefault="00CE7DE0" w:rsidP="00CE7DE0">
      <w:pPr>
        <w:pStyle w:val="Heading4"/>
      </w:pPr>
      <w:r w:rsidRPr="008D1B2F">
        <w:t>MLD</w:t>
      </w:r>
      <w:r>
        <w:t xml:space="preserve"> and SSNR</w:t>
      </w:r>
    </w:p>
    <w:p w14:paraId="5A5BBCF1" w14:textId="77777777" w:rsidR="00CE7DE0" w:rsidRPr="00D635B6" w:rsidRDefault="00CE7DE0" w:rsidP="00CE7DE0">
      <w:pPr>
        <w:pStyle w:val="Heading5"/>
        <w:rPr>
          <w:rFonts w:eastAsia="SimSun"/>
          <w:lang w:val="en-US"/>
        </w:rPr>
      </w:pPr>
      <w:r w:rsidRPr="00D635B6">
        <w:rPr>
          <w:rFonts w:eastAsia="SimSun"/>
          <w:lang w:val="en-US"/>
        </w:rPr>
        <w:t xml:space="preserve">Experiment </w:t>
      </w:r>
      <w:r>
        <w:rPr>
          <w:rFonts w:eastAsia="SimSun"/>
          <w:lang w:val="en-US"/>
        </w:rPr>
        <w:t>1</w:t>
      </w:r>
    </w:p>
    <w:p w14:paraId="0C6C5E98" w14:textId="6889C6B1" w:rsidR="00CE7DE0" w:rsidRDefault="00CE7DE0" w:rsidP="00CE7DE0">
      <w:pPr>
        <w:rPr>
          <w:lang w:val="en-US"/>
        </w:rPr>
      </w:pPr>
      <w:r>
        <w:rPr>
          <w:lang w:val="en-US"/>
        </w:rPr>
        <w:t>Experiment 1 as per clause 3.</w:t>
      </w:r>
      <w:r w:rsidR="009237AE">
        <w:rPr>
          <w:lang w:val="en-US"/>
        </w:rPr>
        <w:t>4</w:t>
      </w:r>
      <w:r>
        <w:rPr>
          <w:lang w:val="en-US"/>
        </w:rPr>
        <w:t>.1.</w:t>
      </w:r>
    </w:p>
    <w:p w14:paraId="767CD69A" w14:textId="337AFD49" w:rsidR="00FE3B8A" w:rsidRPr="003353CA" w:rsidRDefault="00FE3B8A" w:rsidP="00FE3B8A">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c>
          <w:tcPr>
            <w:tcW w:w="1440" w:type="dxa"/>
          </w:tcPr>
          <w:p w14:paraId="718D8A2E" w14:textId="77777777" w:rsidR="00F4537C" w:rsidRPr="009237BE" w:rsidRDefault="00F4537C" w:rsidP="00456FD2">
            <w:pPr>
              <w:rPr>
                <w:b/>
                <w:bCs/>
              </w:rPr>
            </w:pPr>
            <w:r w:rsidRPr="009237BE">
              <w:rPr>
                <w:b/>
                <w:bCs/>
              </w:rPr>
              <w:t>Platform</w:t>
            </w:r>
          </w:p>
        </w:tc>
        <w:tc>
          <w:tcPr>
            <w:tcW w:w="1931" w:type="dxa"/>
          </w:tcPr>
          <w:p w14:paraId="5DFAF813" w14:textId="77777777" w:rsidR="00F4537C" w:rsidRPr="009237BE" w:rsidRDefault="00F4537C" w:rsidP="00456FD2">
            <w:pPr>
              <w:rPr>
                <w:b/>
                <w:bCs/>
              </w:rPr>
            </w:pPr>
            <w:r w:rsidRPr="009237BE">
              <w:rPr>
                <w:b/>
                <w:bCs/>
              </w:rPr>
              <w:t>Compiler</w:t>
            </w:r>
          </w:p>
        </w:tc>
        <w:tc>
          <w:tcPr>
            <w:tcW w:w="1746" w:type="dxa"/>
          </w:tcPr>
          <w:p w14:paraId="000BEA5E" w14:textId="77777777" w:rsidR="00F4537C" w:rsidRPr="009237BE" w:rsidRDefault="00F4537C" w:rsidP="00456FD2">
            <w:pPr>
              <w:rPr>
                <w:b/>
                <w:bCs/>
              </w:rPr>
            </w:pPr>
            <w:r w:rsidRPr="009237BE">
              <w:rPr>
                <w:b/>
                <w:bCs/>
              </w:rPr>
              <w:t>Compiler settings and optimization flags</w:t>
            </w:r>
          </w:p>
        </w:tc>
        <w:tc>
          <w:tcPr>
            <w:tcW w:w="956" w:type="dxa"/>
          </w:tcPr>
          <w:p w14:paraId="642AB61E" w14:textId="56E32004" w:rsidR="00F4537C" w:rsidRPr="009237BE" w:rsidRDefault="00F4537C" w:rsidP="00456FD2">
            <w:pPr>
              <w:rPr>
                <w:b/>
                <w:bCs/>
              </w:rPr>
            </w:pPr>
            <w:r>
              <w:rPr>
                <w:b/>
                <w:bCs/>
              </w:rPr>
              <w:t xml:space="preserve">Max </w:t>
            </w:r>
            <w:r w:rsidRPr="009237BE">
              <w:rPr>
                <w:b/>
                <w:bCs/>
              </w:rPr>
              <w:t>MLD</w:t>
            </w:r>
          </w:p>
        </w:tc>
        <w:tc>
          <w:tcPr>
            <w:tcW w:w="956" w:type="dxa"/>
          </w:tcPr>
          <w:p w14:paraId="55998FEA" w14:textId="77777777" w:rsidR="00F4537C" w:rsidRPr="009237BE" w:rsidRDefault="00F4537C" w:rsidP="00456FD2">
            <w:pPr>
              <w:rPr>
                <w:b/>
                <w:bCs/>
              </w:rPr>
            </w:pPr>
            <w:r w:rsidRPr="008755CC">
              <w:rPr>
                <w:b/>
                <w:bCs/>
              </w:rPr>
              <w:t>% tests &lt; 5 MLD</w:t>
            </w:r>
          </w:p>
        </w:tc>
        <w:tc>
          <w:tcPr>
            <w:tcW w:w="965" w:type="dxa"/>
          </w:tcPr>
          <w:p w14:paraId="4A236747" w14:textId="2B45960C" w:rsidR="00F4537C" w:rsidRPr="008755CC" w:rsidRDefault="00F4537C" w:rsidP="00456FD2">
            <w:pPr>
              <w:rPr>
                <w:b/>
                <w:bCs/>
              </w:rPr>
            </w:pPr>
            <w:r>
              <w:rPr>
                <w:b/>
                <w:bCs/>
              </w:rPr>
              <w:t>Min SSNR (dB)</w:t>
            </w:r>
          </w:p>
        </w:tc>
        <w:tc>
          <w:tcPr>
            <w:tcW w:w="956" w:type="dxa"/>
          </w:tcPr>
          <w:p w14:paraId="33486C39" w14:textId="3F66CB35" w:rsidR="00F4537C" w:rsidRPr="008755CC" w:rsidRDefault="00F4537C"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FE5B05E" w14:textId="1B0B7DC8" w:rsidR="00F4537C" w:rsidRPr="008755CC" w:rsidRDefault="00F4537C" w:rsidP="00456FD2">
            <w:pPr>
              <w:rPr>
                <w:b/>
                <w:bCs/>
              </w:rPr>
            </w:pPr>
            <w:r>
              <w:rPr>
                <w:b/>
                <w:bCs/>
              </w:rPr>
              <w:t>Crashes</w:t>
            </w:r>
          </w:p>
        </w:tc>
      </w:tr>
      <w:tr w:rsidR="00FA65B7" w14:paraId="62241B2F" w14:textId="79ABC7A2" w:rsidTr="00FA65B7">
        <w:tc>
          <w:tcPr>
            <w:tcW w:w="1440" w:type="dxa"/>
          </w:tcPr>
          <w:p w14:paraId="3AE2DAC2" w14:textId="77777777" w:rsidR="00FA65B7" w:rsidRDefault="00FA65B7" w:rsidP="00FA65B7">
            <w:r>
              <w:t xml:space="preserve">Windows 11, SDK: </w:t>
            </w:r>
            <w:r w:rsidRPr="008F4FDF">
              <w:t>10.0.17763.0</w:t>
            </w:r>
          </w:p>
        </w:tc>
        <w:tc>
          <w:tcPr>
            <w:tcW w:w="1931" w:type="dxa"/>
          </w:tcPr>
          <w:p w14:paraId="2BEF0597" w14:textId="77777777" w:rsidR="00FA65B7" w:rsidRDefault="00FA65B7" w:rsidP="00FA65B7">
            <w:r>
              <w:t>Microsoft Visual Studio</w:t>
            </w:r>
          </w:p>
          <w:p w14:paraId="0BB645C7" w14:textId="77777777" w:rsidR="00FA65B7" w:rsidRDefault="00FA65B7" w:rsidP="00FA65B7">
            <w:r>
              <w:t xml:space="preserve">Toolset: </w:t>
            </w:r>
            <w:r w:rsidRPr="008F4FDF">
              <w:t>Visual Studio 2017 (v141)</w:t>
            </w:r>
          </w:p>
          <w:p w14:paraId="6A9FA78D" w14:textId="77777777" w:rsidR="00FA65B7" w:rsidRDefault="00FA65B7" w:rsidP="00FA65B7">
            <w:proofErr w:type="spellStart"/>
            <w:r w:rsidRPr="008F4FDF">
              <w:t>ToolsVersion</w:t>
            </w:r>
            <w:proofErr w:type="spellEnd"/>
            <w:r w:rsidRPr="008F4FDF">
              <w:t>="15.0"</w:t>
            </w:r>
          </w:p>
        </w:tc>
        <w:tc>
          <w:tcPr>
            <w:tcW w:w="1746" w:type="dxa"/>
          </w:tcPr>
          <w:p w14:paraId="09EBB846" w14:textId="77777777" w:rsidR="00FA65B7" w:rsidRDefault="00FA65B7" w:rsidP="00FA65B7">
            <w:r>
              <w:t>Release, Win32, O2 (Favor speed)</w:t>
            </w:r>
          </w:p>
        </w:tc>
        <w:tc>
          <w:tcPr>
            <w:tcW w:w="956" w:type="dxa"/>
          </w:tcPr>
          <w:p w14:paraId="3309060F" w14:textId="77777777" w:rsidR="00FA65B7" w:rsidRDefault="00FA65B7" w:rsidP="00FA65B7">
            <w:r>
              <w:t>0.002</w:t>
            </w:r>
          </w:p>
        </w:tc>
        <w:tc>
          <w:tcPr>
            <w:tcW w:w="956" w:type="dxa"/>
          </w:tcPr>
          <w:p w14:paraId="7C3A42DD" w14:textId="77777777" w:rsidR="00FA65B7" w:rsidRDefault="00FA65B7" w:rsidP="00FA65B7">
            <w:r>
              <w:t>100</w:t>
            </w:r>
          </w:p>
        </w:tc>
        <w:tc>
          <w:tcPr>
            <w:tcW w:w="965" w:type="dxa"/>
          </w:tcPr>
          <w:p w14:paraId="1F6EB368" w14:textId="0E043AB9" w:rsidR="00FA65B7" w:rsidRDefault="00FA65B7" w:rsidP="00FA65B7">
            <w:r>
              <w:t>96.5</w:t>
            </w:r>
          </w:p>
        </w:tc>
        <w:tc>
          <w:tcPr>
            <w:tcW w:w="956" w:type="dxa"/>
          </w:tcPr>
          <w:p w14:paraId="6C5B236B" w14:textId="534D7265" w:rsidR="00FA65B7" w:rsidRDefault="00FA65B7" w:rsidP="00FA65B7">
            <w:r>
              <w:t>100</w:t>
            </w:r>
          </w:p>
        </w:tc>
        <w:tc>
          <w:tcPr>
            <w:tcW w:w="905" w:type="dxa"/>
          </w:tcPr>
          <w:p w14:paraId="4E16889D" w14:textId="5FBD5D18" w:rsidR="00FA65B7" w:rsidRDefault="00FA65B7" w:rsidP="00FA65B7">
            <w:r>
              <w:t>0</w:t>
            </w:r>
          </w:p>
        </w:tc>
      </w:tr>
      <w:tr w:rsidR="00FA65B7" w14:paraId="6BAD3416" w14:textId="5183C521" w:rsidTr="00FA65B7">
        <w:tc>
          <w:tcPr>
            <w:tcW w:w="1440" w:type="dxa"/>
          </w:tcPr>
          <w:p w14:paraId="640C0F3B" w14:textId="77777777" w:rsidR="00FA65B7" w:rsidRDefault="00FA65B7" w:rsidP="00FA65B7">
            <w:r>
              <w:lastRenderedPageBreak/>
              <w:t xml:space="preserve">Linux, </w:t>
            </w:r>
            <w:r w:rsidRPr="008F4FDF">
              <w:t>Ubuntu 22.04.1</w:t>
            </w:r>
            <w:r>
              <w:t>, x86_64</w:t>
            </w:r>
          </w:p>
        </w:tc>
        <w:tc>
          <w:tcPr>
            <w:tcW w:w="1931" w:type="dxa"/>
          </w:tcPr>
          <w:p w14:paraId="3DB1313C" w14:textId="77777777" w:rsidR="00FA65B7" w:rsidRDefault="00FA65B7" w:rsidP="00FA65B7">
            <w:r>
              <w:t>GCC 11.3</w:t>
            </w:r>
          </w:p>
        </w:tc>
        <w:tc>
          <w:tcPr>
            <w:tcW w:w="1746" w:type="dxa"/>
          </w:tcPr>
          <w:p w14:paraId="51BAACBA" w14:textId="77777777" w:rsidR="00FA65B7" w:rsidRDefault="00FA65B7" w:rsidP="00FA65B7">
            <w:r>
              <w:t xml:space="preserve">O0, </w:t>
            </w:r>
            <w:proofErr w:type="spellStart"/>
            <w:r>
              <w:t>Makefile</w:t>
            </w:r>
            <w:proofErr w:type="spellEnd"/>
            <w:r>
              <w:t xml:space="preserve"> [8]</w:t>
            </w:r>
          </w:p>
          <w:p w14:paraId="018144EC" w14:textId="77777777" w:rsidR="00FA65B7" w:rsidRDefault="00FA65B7" w:rsidP="00FA65B7">
            <w:r>
              <w:t>Default setting with make -j</w:t>
            </w:r>
          </w:p>
        </w:tc>
        <w:tc>
          <w:tcPr>
            <w:tcW w:w="956" w:type="dxa"/>
          </w:tcPr>
          <w:p w14:paraId="573DD40B" w14:textId="77777777" w:rsidR="00FA65B7" w:rsidRDefault="00FA65B7" w:rsidP="00FA65B7">
            <w:r>
              <w:t>0.59</w:t>
            </w:r>
          </w:p>
        </w:tc>
        <w:tc>
          <w:tcPr>
            <w:tcW w:w="956" w:type="dxa"/>
          </w:tcPr>
          <w:p w14:paraId="79FCA0AE" w14:textId="77777777" w:rsidR="00FA65B7" w:rsidRDefault="00FA65B7" w:rsidP="00FA65B7">
            <w:r>
              <w:t>100</w:t>
            </w:r>
          </w:p>
        </w:tc>
        <w:tc>
          <w:tcPr>
            <w:tcW w:w="965" w:type="dxa"/>
          </w:tcPr>
          <w:p w14:paraId="2021992A" w14:textId="5D2A6674" w:rsidR="00FA65B7" w:rsidRDefault="00FA65B7" w:rsidP="00FA65B7">
            <w:r>
              <w:t>81.58</w:t>
            </w:r>
          </w:p>
        </w:tc>
        <w:tc>
          <w:tcPr>
            <w:tcW w:w="956" w:type="dxa"/>
          </w:tcPr>
          <w:p w14:paraId="3D5D2A64" w14:textId="3EA96135" w:rsidR="00FA65B7" w:rsidRDefault="00FA65B7" w:rsidP="00FA65B7">
            <w:r>
              <w:t>100</w:t>
            </w:r>
          </w:p>
        </w:tc>
        <w:tc>
          <w:tcPr>
            <w:tcW w:w="905" w:type="dxa"/>
          </w:tcPr>
          <w:p w14:paraId="472E5183" w14:textId="06BE03F5" w:rsidR="00FA65B7" w:rsidRDefault="00FA65B7" w:rsidP="00FA65B7">
            <w:r>
              <w:t>0</w:t>
            </w:r>
          </w:p>
        </w:tc>
      </w:tr>
      <w:tr w:rsidR="00FA65B7" w14:paraId="03704CFF" w14:textId="56F9F637" w:rsidTr="00FA65B7">
        <w:tc>
          <w:tcPr>
            <w:tcW w:w="1440" w:type="dxa"/>
          </w:tcPr>
          <w:p w14:paraId="36C9BE71" w14:textId="77777777" w:rsidR="00FA65B7" w:rsidRDefault="00FA65B7" w:rsidP="00FA65B7">
            <w:r>
              <w:t xml:space="preserve">Linux, </w:t>
            </w:r>
            <w:r w:rsidRPr="008F4FDF">
              <w:t>Ubuntu 22.04.1</w:t>
            </w:r>
            <w:r>
              <w:t>, x86_64</w:t>
            </w:r>
          </w:p>
        </w:tc>
        <w:tc>
          <w:tcPr>
            <w:tcW w:w="1931" w:type="dxa"/>
          </w:tcPr>
          <w:p w14:paraId="749BCA51" w14:textId="77777777" w:rsidR="00FA65B7" w:rsidRDefault="00FA65B7" w:rsidP="00FA65B7">
            <w:r>
              <w:t>GCC 11.3</w:t>
            </w:r>
          </w:p>
        </w:tc>
        <w:tc>
          <w:tcPr>
            <w:tcW w:w="1746" w:type="dxa"/>
          </w:tcPr>
          <w:p w14:paraId="17AD7A64" w14:textId="77777777" w:rsidR="00FA65B7" w:rsidRDefault="00FA65B7" w:rsidP="00FA65B7">
            <w:proofErr w:type="spellStart"/>
            <w:r>
              <w:t>Makefile</w:t>
            </w:r>
            <w:proofErr w:type="spellEnd"/>
            <w:r>
              <w:t xml:space="preserve"> [8]</w:t>
            </w:r>
          </w:p>
          <w:p w14:paraId="753D16A2" w14:textId="77777777" w:rsidR="00FA65B7" w:rsidRDefault="00FA65B7" w:rsidP="00FA65B7">
            <w:r>
              <w:t>Modifications: O3 optimization</w:t>
            </w:r>
          </w:p>
        </w:tc>
        <w:tc>
          <w:tcPr>
            <w:tcW w:w="956" w:type="dxa"/>
          </w:tcPr>
          <w:p w14:paraId="439A298E" w14:textId="77777777" w:rsidR="00FA65B7" w:rsidRDefault="00FA65B7" w:rsidP="00FA65B7">
            <w:r w:rsidRPr="00B01C80">
              <w:t>0.59</w:t>
            </w:r>
          </w:p>
        </w:tc>
        <w:tc>
          <w:tcPr>
            <w:tcW w:w="956" w:type="dxa"/>
          </w:tcPr>
          <w:p w14:paraId="0C390B39" w14:textId="77777777" w:rsidR="00FA65B7" w:rsidRPr="00B01C80" w:rsidRDefault="00FA65B7" w:rsidP="00FA65B7">
            <w:r>
              <w:t>100</w:t>
            </w:r>
          </w:p>
        </w:tc>
        <w:tc>
          <w:tcPr>
            <w:tcW w:w="965" w:type="dxa"/>
          </w:tcPr>
          <w:p w14:paraId="7252E261" w14:textId="03030BC5" w:rsidR="00FA65B7" w:rsidRDefault="00FA65B7" w:rsidP="00FA65B7">
            <w:r w:rsidRPr="009C3556">
              <w:t>85.62</w:t>
            </w:r>
          </w:p>
        </w:tc>
        <w:tc>
          <w:tcPr>
            <w:tcW w:w="956" w:type="dxa"/>
          </w:tcPr>
          <w:p w14:paraId="61DCBE23" w14:textId="26E72C0E" w:rsidR="00FA65B7" w:rsidRDefault="00FA65B7" w:rsidP="00FA65B7">
            <w:r>
              <w:t>100</w:t>
            </w:r>
          </w:p>
        </w:tc>
        <w:tc>
          <w:tcPr>
            <w:tcW w:w="905" w:type="dxa"/>
          </w:tcPr>
          <w:p w14:paraId="4E677DD6" w14:textId="1A813D1D" w:rsidR="00FA65B7" w:rsidRDefault="00FA65B7" w:rsidP="00FA65B7">
            <w:r>
              <w:t>0</w:t>
            </w:r>
          </w:p>
        </w:tc>
      </w:tr>
      <w:tr w:rsidR="00FA65B7" w14:paraId="16F053AD" w14:textId="73535D1F" w:rsidTr="00FA65B7">
        <w:tc>
          <w:tcPr>
            <w:tcW w:w="1440" w:type="dxa"/>
          </w:tcPr>
          <w:p w14:paraId="70CE404D" w14:textId="77777777" w:rsidR="00FA65B7" w:rsidRDefault="00FA65B7" w:rsidP="00FA65B7">
            <w:r>
              <w:t xml:space="preserve">Linux, </w:t>
            </w:r>
            <w:r w:rsidRPr="008F4FDF">
              <w:t>Ubuntu 22.04.1</w:t>
            </w:r>
            <w:r>
              <w:t>, x86_64</w:t>
            </w:r>
          </w:p>
        </w:tc>
        <w:tc>
          <w:tcPr>
            <w:tcW w:w="1931" w:type="dxa"/>
          </w:tcPr>
          <w:p w14:paraId="3385ADEE" w14:textId="77777777" w:rsidR="00FA65B7" w:rsidRDefault="00FA65B7" w:rsidP="00FA65B7">
            <w:r>
              <w:t>Clang 14.0.0</w:t>
            </w:r>
          </w:p>
        </w:tc>
        <w:tc>
          <w:tcPr>
            <w:tcW w:w="1746" w:type="dxa"/>
          </w:tcPr>
          <w:p w14:paraId="2A6E42ED" w14:textId="77777777" w:rsidR="00FA65B7" w:rsidRDefault="00FA65B7" w:rsidP="00FA65B7">
            <w:proofErr w:type="spellStart"/>
            <w:r>
              <w:t>Makefile</w:t>
            </w:r>
            <w:proofErr w:type="spellEnd"/>
            <w:r>
              <w:t xml:space="preserve"> [8]</w:t>
            </w:r>
          </w:p>
          <w:p w14:paraId="630A522A" w14:textId="77777777" w:rsidR="00FA65B7" w:rsidRDefault="00FA65B7" w:rsidP="00FA65B7">
            <w:r>
              <w:t>Modifications: Clang and O2 optimization</w:t>
            </w:r>
          </w:p>
        </w:tc>
        <w:tc>
          <w:tcPr>
            <w:tcW w:w="956" w:type="dxa"/>
          </w:tcPr>
          <w:p w14:paraId="1DFF0DD2" w14:textId="77777777" w:rsidR="00FA65B7" w:rsidRPr="00EA341C" w:rsidRDefault="00FA65B7" w:rsidP="00FA65B7">
            <w:r w:rsidRPr="00B01C80">
              <w:t>0.59</w:t>
            </w:r>
          </w:p>
        </w:tc>
        <w:tc>
          <w:tcPr>
            <w:tcW w:w="956" w:type="dxa"/>
          </w:tcPr>
          <w:p w14:paraId="5CC1EEBB" w14:textId="77777777" w:rsidR="00FA65B7" w:rsidRPr="00B01C80" w:rsidRDefault="00FA65B7" w:rsidP="00FA65B7">
            <w:r>
              <w:t>100</w:t>
            </w:r>
          </w:p>
        </w:tc>
        <w:tc>
          <w:tcPr>
            <w:tcW w:w="965" w:type="dxa"/>
          </w:tcPr>
          <w:p w14:paraId="1B764268" w14:textId="0D91E45E" w:rsidR="00FA65B7" w:rsidRDefault="00FA65B7" w:rsidP="00FA65B7">
            <w:r w:rsidRPr="009C3556">
              <w:t>85.62</w:t>
            </w:r>
          </w:p>
        </w:tc>
        <w:tc>
          <w:tcPr>
            <w:tcW w:w="956" w:type="dxa"/>
          </w:tcPr>
          <w:p w14:paraId="32E167FB" w14:textId="30F29502" w:rsidR="00FA65B7" w:rsidRDefault="00FA65B7" w:rsidP="00FA65B7">
            <w:r>
              <w:t>100</w:t>
            </w:r>
          </w:p>
        </w:tc>
        <w:tc>
          <w:tcPr>
            <w:tcW w:w="905" w:type="dxa"/>
          </w:tcPr>
          <w:p w14:paraId="60285B0E" w14:textId="6E208467" w:rsidR="00FA65B7" w:rsidRDefault="00FA65B7" w:rsidP="00FA65B7">
            <w:r>
              <w:t>0</w:t>
            </w:r>
          </w:p>
        </w:tc>
      </w:tr>
      <w:tr w:rsidR="00FA65B7" w14:paraId="48F60973" w14:textId="073A1E67" w:rsidTr="00FA65B7">
        <w:tc>
          <w:tcPr>
            <w:tcW w:w="1440" w:type="dxa"/>
          </w:tcPr>
          <w:p w14:paraId="29BAD2CB" w14:textId="77777777" w:rsidR="00FA65B7" w:rsidRDefault="00FA65B7" w:rsidP="00FA65B7">
            <w:r>
              <w:t xml:space="preserve">Linux, </w:t>
            </w:r>
            <w:r w:rsidRPr="008F4FDF">
              <w:t>Ubuntu 22.04.1</w:t>
            </w:r>
            <w:r>
              <w:t>, x86_64</w:t>
            </w:r>
          </w:p>
        </w:tc>
        <w:tc>
          <w:tcPr>
            <w:tcW w:w="1931" w:type="dxa"/>
          </w:tcPr>
          <w:p w14:paraId="7F357103" w14:textId="77777777" w:rsidR="00FA65B7" w:rsidRDefault="00FA65B7" w:rsidP="00FA65B7">
            <w:r>
              <w:t>Clang 14.0.0</w:t>
            </w:r>
          </w:p>
        </w:tc>
        <w:tc>
          <w:tcPr>
            <w:tcW w:w="1746" w:type="dxa"/>
          </w:tcPr>
          <w:p w14:paraId="403D73EE" w14:textId="77777777" w:rsidR="00FA65B7" w:rsidRDefault="00FA65B7" w:rsidP="00FA65B7">
            <w:proofErr w:type="spellStart"/>
            <w:r>
              <w:t>Makefile</w:t>
            </w:r>
            <w:proofErr w:type="spellEnd"/>
            <w:r>
              <w:t xml:space="preserve"> [8]</w:t>
            </w:r>
          </w:p>
          <w:p w14:paraId="10954469" w14:textId="77777777" w:rsidR="00FA65B7" w:rsidRDefault="00FA65B7" w:rsidP="00FA65B7">
            <w:r>
              <w:t>Modifications: Clang and O3 optimization</w:t>
            </w:r>
          </w:p>
        </w:tc>
        <w:tc>
          <w:tcPr>
            <w:tcW w:w="956" w:type="dxa"/>
          </w:tcPr>
          <w:p w14:paraId="496E268B" w14:textId="77777777" w:rsidR="00FA65B7" w:rsidRPr="00BA7AD0" w:rsidRDefault="00FA65B7" w:rsidP="00FA65B7">
            <w:r w:rsidRPr="009C3556">
              <w:t>0.59</w:t>
            </w:r>
          </w:p>
        </w:tc>
        <w:tc>
          <w:tcPr>
            <w:tcW w:w="956" w:type="dxa"/>
          </w:tcPr>
          <w:p w14:paraId="21C97764" w14:textId="77777777" w:rsidR="00FA65B7" w:rsidRPr="009C3556" w:rsidRDefault="00FA65B7" w:rsidP="00FA65B7">
            <w:r>
              <w:t>100</w:t>
            </w:r>
          </w:p>
        </w:tc>
        <w:tc>
          <w:tcPr>
            <w:tcW w:w="965" w:type="dxa"/>
          </w:tcPr>
          <w:p w14:paraId="43AA4DF1" w14:textId="654B43AB" w:rsidR="00FA65B7" w:rsidRDefault="00FA65B7" w:rsidP="00FA65B7">
            <w:r w:rsidRPr="009C3556">
              <w:t>85.62</w:t>
            </w:r>
          </w:p>
        </w:tc>
        <w:tc>
          <w:tcPr>
            <w:tcW w:w="956" w:type="dxa"/>
          </w:tcPr>
          <w:p w14:paraId="2D17E89D" w14:textId="136FDE13" w:rsidR="00FA65B7" w:rsidRDefault="00FA65B7" w:rsidP="00FA65B7">
            <w:r>
              <w:t>100</w:t>
            </w:r>
          </w:p>
        </w:tc>
        <w:tc>
          <w:tcPr>
            <w:tcW w:w="905" w:type="dxa"/>
          </w:tcPr>
          <w:p w14:paraId="5BAD01A0" w14:textId="277003DA" w:rsidR="00FA65B7" w:rsidRDefault="00FA65B7" w:rsidP="00FA65B7">
            <w:r>
              <w:t>0</w:t>
            </w:r>
          </w:p>
        </w:tc>
      </w:tr>
      <w:tr w:rsidR="00FA65B7" w14:paraId="2B1FF9B5" w14:textId="17243769" w:rsidTr="00FA65B7">
        <w:tc>
          <w:tcPr>
            <w:tcW w:w="1440" w:type="dxa"/>
          </w:tcPr>
          <w:p w14:paraId="5721E48E" w14:textId="77777777" w:rsidR="00FA65B7" w:rsidRDefault="00FA65B7" w:rsidP="00FA65B7">
            <w:r>
              <w:t xml:space="preserve">Linux, </w:t>
            </w:r>
            <w:r w:rsidRPr="008F4FDF">
              <w:t>Ubuntu 22.04.1</w:t>
            </w:r>
            <w:r>
              <w:t>, x86_64</w:t>
            </w:r>
          </w:p>
        </w:tc>
        <w:tc>
          <w:tcPr>
            <w:tcW w:w="1931" w:type="dxa"/>
          </w:tcPr>
          <w:p w14:paraId="4A49F8CC" w14:textId="37989468" w:rsidR="00FA65B7" w:rsidRDefault="008C7BDF" w:rsidP="00FA65B7">
            <w:r>
              <w:t>GCC 11.3</w:t>
            </w:r>
          </w:p>
        </w:tc>
        <w:tc>
          <w:tcPr>
            <w:tcW w:w="1746" w:type="dxa"/>
          </w:tcPr>
          <w:p w14:paraId="12DA8274" w14:textId="77777777" w:rsidR="00FA65B7" w:rsidRDefault="00FA65B7" w:rsidP="00FA65B7">
            <w:proofErr w:type="spellStart"/>
            <w:r>
              <w:t>Makefile</w:t>
            </w:r>
            <w:proofErr w:type="spellEnd"/>
            <w:r>
              <w:t xml:space="preserve"> [8]</w:t>
            </w:r>
          </w:p>
          <w:p w14:paraId="63CB5589" w14:textId="77777777" w:rsidR="00FA65B7" w:rsidRDefault="00FA65B7" w:rsidP="00FA65B7">
            <w:r>
              <w:t xml:space="preserve">Modifications: </w:t>
            </w:r>
            <w:proofErr w:type="gramStart"/>
            <w:r>
              <w:t>GCC  and</w:t>
            </w:r>
            <w:proofErr w:type="gramEnd"/>
            <w:r>
              <w:t xml:space="preserve"> </w:t>
            </w:r>
            <w:proofErr w:type="spellStart"/>
            <w:r>
              <w:t>Ofast</w:t>
            </w:r>
            <w:proofErr w:type="spellEnd"/>
            <w:r>
              <w:t xml:space="preserve"> optimization</w:t>
            </w:r>
          </w:p>
        </w:tc>
        <w:tc>
          <w:tcPr>
            <w:tcW w:w="956" w:type="dxa"/>
          </w:tcPr>
          <w:p w14:paraId="0A9D47DB" w14:textId="77777777" w:rsidR="00FA65B7" w:rsidRPr="00BA7AD0" w:rsidRDefault="00FA65B7" w:rsidP="00FA65B7">
            <w:r w:rsidRPr="009C3556">
              <w:t>0.59</w:t>
            </w:r>
          </w:p>
        </w:tc>
        <w:tc>
          <w:tcPr>
            <w:tcW w:w="956" w:type="dxa"/>
          </w:tcPr>
          <w:p w14:paraId="4EDA634A" w14:textId="77777777" w:rsidR="00FA65B7" w:rsidRPr="009C3556" w:rsidRDefault="00FA65B7" w:rsidP="00FA65B7">
            <w:r>
              <w:t>100</w:t>
            </w:r>
          </w:p>
        </w:tc>
        <w:tc>
          <w:tcPr>
            <w:tcW w:w="965" w:type="dxa"/>
          </w:tcPr>
          <w:p w14:paraId="0F7AF9DD" w14:textId="45A74868" w:rsidR="00FA65B7" w:rsidRDefault="00FA65B7" w:rsidP="00FA65B7">
            <w:r w:rsidRPr="00410F24">
              <w:t>67.08</w:t>
            </w:r>
          </w:p>
        </w:tc>
        <w:tc>
          <w:tcPr>
            <w:tcW w:w="956" w:type="dxa"/>
          </w:tcPr>
          <w:p w14:paraId="03173209" w14:textId="3D919EE4" w:rsidR="00FA65B7" w:rsidRDefault="00FA65B7" w:rsidP="00FA65B7">
            <w:r>
              <w:t>100</w:t>
            </w:r>
          </w:p>
        </w:tc>
        <w:tc>
          <w:tcPr>
            <w:tcW w:w="905" w:type="dxa"/>
          </w:tcPr>
          <w:p w14:paraId="636E7A47" w14:textId="44105420" w:rsidR="00FA65B7" w:rsidRDefault="00FA65B7" w:rsidP="00FA65B7">
            <w:r>
              <w:t>0</w:t>
            </w:r>
          </w:p>
        </w:tc>
      </w:tr>
      <w:tr w:rsidR="00FA65B7" w14:paraId="3D0B0F9C" w14:textId="2055EC68" w:rsidTr="00FA65B7">
        <w:tc>
          <w:tcPr>
            <w:tcW w:w="1440" w:type="dxa"/>
          </w:tcPr>
          <w:p w14:paraId="5BDB7AE0" w14:textId="77777777" w:rsidR="00FA65B7" w:rsidRDefault="00FA65B7" w:rsidP="00FA65B7">
            <w:r>
              <w:t xml:space="preserve">Linux, </w:t>
            </w:r>
            <w:r w:rsidRPr="008F4FDF">
              <w:t>Ubuntu 22.04.1</w:t>
            </w:r>
            <w:r>
              <w:t>, x86_64</w:t>
            </w:r>
          </w:p>
        </w:tc>
        <w:tc>
          <w:tcPr>
            <w:tcW w:w="1931" w:type="dxa"/>
          </w:tcPr>
          <w:p w14:paraId="0E05D44C" w14:textId="77777777" w:rsidR="00FA65B7" w:rsidRDefault="00FA65B7" w:rsidP="00FA65B7">
            <w:r>
              <w:t>Clang 14.0.0</w:t>
            </w:r>
          </w:p>
        </w:tc>
        <w:tc>
          <w:tcPr>
            <w:tcW w:w="1746" w:type="dxa"/>
          </w:tcPr>
          <w:p w14:paraId="10AE10D3" w14:textId="77777777" w:rsidR="00FA65B7" w:rsidRDefault="00FA65B7" w:rsidP="00FA65B7">
            <w:proofErr w:type="spellStart"/>
            <w:r>
              <w:t>Makefile</w:t>
            </w:r>
            <w:proofErr w:type="spellEnd"/>
            <w:r>
              <w:t xml:space="preserve"> [8]</w:t>
            </w:r>
          </w:p>
          <w:p w14:paraId="00C81E63" w14:textId="77777777" w:rsidR="00FA65B7" w:rsidRDefault="00FA65B7" w:rsidP="00FA65B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956" w:type="dxa"/>
          </w:tcPr>
          <w:p w14:paraId="18426421" w14:textId="77777777" w:rsidR="00FA65B7" w:rsidRPr="00240F9A" w:rsidRDefault="00FA65B7" w:rsidP="00FA65B7">
            <w:pPr>
              <w:rPr>
                <w:color w:val="FF0000"/>
              </w:rPr>
            </w:pPr>
            <w:r w:rsidRPr="009C3556">
              <w:t>0.59</w:t>
            </w:r>
          </w:p>
        </w:tc>
        <w:tc>
          <w:tcPr>
            <w:tcW w:w="956" w:type="dxa"/>
          </w:tcPr>
          <w:p w14:paraId="46080741" w14:textId="77777777" w:rsidR="00FA65B7" w:rsidRPr="009C3556" w:rsidRDefault="00FA65B7" w:rsidP="00FA65B7">
            <w:r>
              <w:t>100</w:t>
            </w:r>
          </w:p>
        </w:tc>
        <w:tc>
          <w:tcPr>
            <w:tcW w:w="965" w:type="dxa"/>
          </w:tcPr>
          <w:p w14:paraId="0367D3CA" w14:textId="168953E4" w:rsidR="00FA65B7" w:rsidRDefault="00FA65B7" w:rsidP="00FA65B7">
            <w:r w:rsidRPr="00A25AD7">
              <w:t>65.43</w:t>
            </w:r>
          </w:p>
        </w:tc>
        <w:tc>
          <w:tcPr>
            <w:tcW w:w="956" w:type="dxa"/>
          </w:tcPr>
          <w:p w14:paraId="5EF59D07" w14:textId="2D641B1C" w:rsidR="00FA65B7" w:rsidRDefault="00FA65B7" w:rsidP="00FA65B7">
            <w:r>
              <w:t>100</w:t>
            </w:r>
          </w:p>
        </w:tc>
        <w:tc>
          <w:tcPr>
            <w:tcW w:w="905" w:type="dxa"/>
          </w:tcPr>
          <w:p w14:paraId="1B5B19DD" w14:textId="3BE46BAA" w:rsidR="00FA65B7" w:rsidRDefault="00FA65B7" w:rsidP="00FA65B7">
            <w:r>
              <w:t>0</w:t>
            </w:r>
          </w:p>
        </w:tc>
      </w:tr>
    </w:tbl>
    <w:p w14:paraId="6C629E4C" w14:textId="520F9BEB" w:rsidR="00FE3B8A" w:rsidRPr="00D17EC9" w:rsidRDefault="00FE3B8A" w:rsidP="00FE3B8A">
      <w:pPr>
        <w:jc w:val="center"/>
        <w:rPr>
          <w:b/>
          <w:bCs/>
        </w:rPr>
      </w:pPr>
      <w:r w:rsidRPr="00D17EC9">
        <w:rPr>
          <w:b/>
          <w:bCs/>
        </w:rPr>
        <w:t xml:space="preserve">Table </w:t>
      </w:r>
      <w:r>
        <w:rPr>
          <w:b/>
          <w:bCs/>
        </w:rPr>
        <w:t>3</w:t>
      </w:r>
      <w:r w:rsidR="008B05C6">
        <w:rPr>
          <w:b/>
          <w:bCs/>
        </w:rPr>
        <w:t>.4</w:t>
      </w:r>
      <w:r>
        <w:rPr>
          <w:b/>
          <w:bCs/>
        </w:rPr>
        <w:t>.2</w:t>
      </w:r>
      <w:r w:rsidRPr="00D17EC9">
        <w:rPr>
          <w:b/>
          <w:bCs/>
        </w:rPr>
        <w:t xml:space="preserve"> </w:t>
      </w:r>
      <w:r w:rsidR="00CA7419">
        <w:rPr>
          <w:b/>
          <w:bCs/>
        </w:rPr>
        <w:t>Experiment 1 r</w:t>
      </w:r>
      <w:r>
        <w:rPr>
          <w:b/>
          <w:bCs/>
        </w:rPr>
        <w:t xml:space="preserve">esults </w:t>
      </w:r>
      <w:r w:rsidR="00CA7419">
        <w:rPr>
          <w:b/>
          <w:bCs/>
        </w:rPr>
        <w:t>(</w:t>
      </w:r>
      <w:r>
        <w:rPr>
          <w:b/>
          <w:bCs/>
        </w:rPr>
        <w:t>IVAS external renderer using MLD</w:t>
      </w:r>
      <w:r w:rsidR="00FB5932">
        <w:rPr>
          <w:b/>
          <w:bCs/>
        </w:rPr>
        <w:t xml:space="preserve"> and SSNR</w:t>
      </w:r>
      <w:r w:rsidR="00CA7419">
        <w:rPr>
          <w:b/>
          <w:bCs/>
        </w:rPr>
        <w:t xml:space="preserve"> tools)</w:t>
      </w:r>
    </w:p>
    <w:p w14:paraId="6722CF78" w14:textId="23FCB642" w:rsidR="009C1822" w:rsidRPr="00D635B6" w:rsidRDefault="009C1822" w:rsidP="009C1822">
      <w:pPr>
        <w:pStyle w:val="Heading5"/>
        <w:rPr>
          <w:rFonts w:eastAsia="SimSun"/>
          <w:lang w:val="en-US"/>
        </w:rPr>
      </w:pPr>
      <w:r w:rsidRPr="00D635B6">
        <w:rPr>
          <w:rFonts w:eastAsia="SimSun"/>
          <w:lang w:val="en-US"/>
        </w:rPr>
        <w:t xml:space="preserve">Experiment </w:t>
      </w:r>
      <w:r>
        <w:rPr>
          <w:rFonts w:eastAsia="SimSun"/>
          <w:lang w:val="en-US"/>
        </w:rPr>
        <w:t>2</w:t>
      </w:r>
    </w:p>
    <w:p w14:paraId="3D7E0FA0" w14:textId="68688C17" w:rsidR="009C1822" w:rsidRDefault="009C1822" w:rsidP="009C1822">
      <w:pPr>
        <w:rPr>
          <w:lang w:val="en-US"/>
        </w:rPr>
      </w:pPr>
      <w:r>
        <w:rPr>
          <w:lang w:val="en-US"/>
        </w:rPr>
        <w:t xml:space="preserve">Experiment </w:t>
      </w:r>
      <w:r w:rsidR="00124E6B">
        <w:rPr>
          <w:lang w:val="en-US"/>
        </w:rPr>
        <w:t>2</w:t>
      </w:r>
      <w:r>
        <w:rPr>
          <w:lang w:val="en-US"/>
        </w:rPr>
        <w:t xml:space="preserve"> as per clause 3.4.1.</w:t>
      </w:r>
    </w:p>
    <w:p w14:paraId="282A4F95" w14:textId="77777777" w:rsidR="009C1822" w:rsidRPr="00FE3B8A" w:rsidRDefault="009C1822" w:rsidP="009C1822">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c>
          <w:tcPr>
            <w:tcW w:w="1440" w:type="dxa"/>
          </w:tcPr>
          <w:p w14:paraId="6BE1498A" w14:textId="77777777" w:rsidR="009C1822" w:rsidRPr="009237BE" w:rsidRDefault="009C1822" w:rsidP="00456FD2">
            <w:pPr>
              <w:rPr>
                <w:b/>
                <w:bCs/>
              </w:rPr>
            </w:pPr>
            <w:r w:rsidRPr="009237BE">
              <w:rPr>
                <w:b/>
                <w:bCs/>
              </w:rPr>
              <w:t>Platform</w:t>
            </w:r>
          </w:p>
        </w:tc>
        <w:tc>
          <w:tcPr>
            <w:tcW w:w="1931" w:type="dxa"/>
          </w:tcPr>
          <w:p w14:paraId="3CCF2373" w14:textId="77777777" w:rsidR="009C1822" w:rsidRPr="009237BE" w:rsidRDefault="009C1822" w:rsidP="00456FD2">
            <w:pPr>
              <w:rPr>
                <w:b/>
                <w:bCs/>
              </w:rPr>
            </w:pPr>
            <w:r w:rsidRPr="009237BE">
              <w:rPr>
                <w:b/>
                <w:bCs/>
              </w:rPr>
              <w:t>Compiler</w:t>
            </w:r>
          </w:p>
        </w:tc>
        <w:tc>
          <w:tcPr>
            <w:tcW w:w="1746" w:type="dxa"/>
          </w:tcPr>
          <w:p w14:paraId="718FD767" w14:textId="77777777" w:rsidR="009C1822" w:rsidRPr="009237BE" w:rsidRDefault="009C1822" w:rsidP="00456FD2">
            <w:pPr>
              <w:rPr>
                <w:b/>
                <w:bCs/>
              </w:rPr>
            </w:pPr>
            <w:r w:rsidRPr="009237BE">
              <w:rPr>
                <w:b/>
                <w:bCs/>
              </w:rPr>
              <w:t>Compiler settings and optimization flags</w:t>
            </w:r>
          </w:p>
        </w:tc>
        <w:tc>
          <w:tcPr>
            <w:tcW w:w="956" w:type="dxa"/>
          </w:tcPr>
          <w:p w14:paraId="36478873" w14:textId="77777777" w:rsidR="009C1822" w:rsidRPr="009237BE" w:rsidRDefault="009C1822" w:rsidP="00456FD2">
            <w:pPr>
              <w:rPr>
                <w:b/>
                <w:bCs/>
              </w:rPr>
            </w:pPr>
            <w:r>
              <w:rPr>
                <w:b/>
                <w:bCs/>
              </w:rPr>
              <w:t xml:space="preserve">Max </w:t>
            </w:r>
            <w:r w:rsidRPr="009237BE">
              <w:rPr>
                <w:b/>
                <w:bCs/>
              </w:rPr>
              <w:t>MLD</w:t>
            </w:r>
          </w:p>
        </w:tc>
        <w:tc>
          <w:tcPr>
            <w:tcW w:w="956" w:type="dxa"/>
          </w:tcPr>
          <w:p w14:paraId="714A6B55" w14:textId="77777777" w:rsidR="009C1822" w:rsidRPr="009237BE" w:rsidRDefault="009C1822" w:rsidP="00456FD2">
            <w:pPr>
              <w:rPr>
                <w:b/>
                <w:bCs/>
              </w:rPr>
            </w:pPr>
            <w:r w:rsidRPr="008755CC">
              <w:rPr>
                <w:b/>
                <w:bCs/>
              </w:rPr>
              <w:t>% tests &lt; 5 MLD</w:t>
            </w:r>
          </w:p>
        </w:tc>
        <w:tc>
          <w:tcPr>
            <w:tcW w:w="965" w:type="dxa"/>
          </w:tcPr>
          <w:p w14:paraId="4F0487A0" w14:textId="77777777" w:rsidR="009C1822" w:rsidRPr="008755CC" w:rsidRDefault="009C1822" w:rsidP="00456FD2">
            <w:pPr>
              <w:rPr>
                <w:b/>
                <w:bCs/>
              </w:rPr>
            </w:pPr>
            <w:r>
              <w:rPr>
                <w:b/>
                <w:bCs/>
              </w:rPr>
              <w:t>Min SSNR (dB)</w:t>
            </w:r>
          </w:p>
        </w:tc>
        <w:tc>
          <w:tcPr>
            <w:tcW w:w="956" w:type="dxa"/>
          </w:tcPr>
          <w:p w14:paraId="7BD3E6C1" w14:textId="77777777" w:rsidR="009C1822" w:rsidRPr="008755CC" w:rsidRDefault="009C1822"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B486DF5" w14:textId="77777777" w:rsidR="009C1822" w:rsidRPr="008755CC" w:rsidRDefault="009C1822" w:rsidP="00456FD2">
            <w:pPr>
              <w:rPr>
                <w:b/>
                <w:bCs/>
              </w:rPr>
            </w:pPr>
            <w:r>
              <w:rPr>
                <w:b/>
                <w:bCs/>
              </w:rPr>
              <w:t>Crashes</w:t>
            </w:r>
          </w:p>
        </w:tc>
      </w:tr>
      <w:tr w:rsidR="009C1822" w14:paraId="1864EA86" w14:textId="77777777" w:rsidTr="00456FD2">
        <w:tc>
          <w:tcPr>
            <w:tcW w:w="1440" w:type="dxa"/>
          </w:tcPr>
          <w:p w14:paraId="781CE340" w14:textId="4DD2FBC1" w:rsidR="009C1822" w:rsidRDefault="009C1822" w:rsidP="009C1822">
            <w:r>
              <w:t>RHEL 8.4</w:t>
            </w:r>
          </w:p>
        </w:tc>
        <w:tc>
          <w:tcPr>
            <w:tcW w:w="1931" w:type="dxa"/>
          </w:tcPr>
          <w:p w14:paraId="7D3EF0D1" w14:textId="5B6DBF6E"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46" w:type="dxa"/>
          </w:tcPr>
          <w:p w14:paraId="224B835E" w14:textId="77777777" w:rsidR="009C1822" w:rsidRDefault="009C1822" w:rsidP="009C1822">
            <w:proofErr w:type="spellStart"/>
            <w:r>
              <w:t>Makefile</w:t>
            </w:r>
            <w:proofErr w:type="spellEnd"/>
            <w:r>
              <w:t xml:space="preserve"> [8]</w:t>
            </w:r>
          </w:p>
          <w:p w14:paraId="72A980C7" w14:textId="45FB70CF" w:rsidR="009C1822" w:rsidRDefault="009C1822" w:rsidP="009C1822">
            <w:r>
              <w:t xml:space="preserve">Modifications: </w:t>
            </w:r>
            <w:proofErr w:type="gramStart"/>
            <w:r>
              <w:t>Clang  and</w:t>
            </w:r>
            <w:proofErr w:type="gramEnd"/>
            <w:r>
              <w:t xml:space="preserve"> O0</w:t>
            </w:r>
          </w:p>
        </w:tc>
        <w:tc>
          <w:tcPr>
            <w:tcW w:w="956" w:type="dxa"/>
          </w:tcPr>
          <w:p w14:paraId="6BBE4010" w14:textId="1C1DAD4A" w:rsidR="009C1822" w:rsidRDefault="009C1822" w:rsidP="009C1822">
            <w:r>
              <w:t>WIP</w:t>
            </w:r>
          </w:p>
        </w:tc>
        <w:tc>
          <w:tcPr>
            <w:tcW w:w="956" w:type="dxa"/>
          </w:tcPr>
          <w:p w14:paraId="7CAC83B2" w14:textId="0DBA1F64" w:rsidR="009C1822" w:rsidRDefault="009C1822" w:rsidP="009C1822">
            <w:r>
              <w:t>WIP</w:t>
            </w:r>
          </w:p>
        </w:tc>
        <w:tc>
          <w:tcPr>
            <w:tcW w:w="965" w:type="dxa"/>
          </w:tcPr>
          <w:p w14:paraId="0145346F" w14:textId="6E2416C6" w:rsidR="009C1822" w:rsidRDefault="009C1822" w:rsidP="009C1822">
            <w:r>
              <w:t>inf</w:t>
            </w:r>
          </w:p>
        </w:tc>
        <w:tc>
          <w:tcPr>
            <w:tcW w:w="956" w:type="dxa"/>
          </w:tcPr>
          <w:p w14:paraId="56F94809" w14:textId="546C119A" w:rsidR="009C1822" w:rsidRDefault="009C1822" w:rsidP="009C1822">
            <w:r>
              <w:t>100</w:t>
            </w:r>
          </w:p>
        </w:tc>
        <w:tc>
          <w:tcPr>
            <w:tcW w:w="905" w:type="dxa"/>
          </w:tcPr>
          <w:p w14:paraId="344D6693" w14:textId="77777777" w:rsidR="009C1822" w:rsidRDefault="009C1822" w:rsidP="009C1822">
            <w:r>
              <w:t>0</w:t>
            </w:r>
          </w:p>
        </w:tc>
      </w:tr>
      <w:tr w:rsidR="009C1822" w14:paraId="021C27B6" w14:textId="77777777" w:rsidTr="00456FD2">
        <w:tc>
          <w:tcPr>
            <w:tcW w:w="1440" w:type="dxa"/>
          </w:tcPr>
          <w:p w14:paraId="7285D757" w14:textId="10AB6D62" w:rsidR="009C1822" w:rsidRDefault="009C1822" w:rsidP="009C1822">
            <w:r>
              <w:t>RHEL 8.4</w:t>
            </w:r>
          </w:p>
        </w:tc>
        <w:tc>
          <w:tcPr>
            <w:tcW w:w="1931" w:type="dxa"/>
          </w:tcPr>
          <w:p w14:paraId="13A31B72" w14:textId="7FCBC5A8" w:rsidR="009C1822" w:rsidRDefault="009C1822" w:rsidP="009C1822">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46" w:type="dxa"/>
          </w:tcPr>
          <w:p w14:paraId="24E77551" w14:textId="77777777" w:rsidR="009C1822" w:rsidRDefault="009C1822" w:rsidP="009C1822">
            <w:proofErr w:type="spellStart"/>
            <w:r>
              <w:t>Makefile</w:t>
            </w:r>
            <w:proofErr w:type="spellEnd"/>
            <w:r>
              <w:t xml:space="preserve"> [8]</w:t>
            </w:r>
          </w:p>
          <w:p w14:paraId="5C2E51CF" w14:textId="5E8C7892" w:rsidR="009C1822" w:rsidRDefault="009C1822" w:rsidP="009C1822">
            <w:r>
              <w:t xml:space="preserve">Modifications: </w:t>
            </w:r>
            <w:proofErr w:type="gramStart"/>
            <w:r>
              <w:t>GCC  and</w:t>
            </w:r>
            <w:proofErr w:type="gramEnd"/>
            <w:r>
              <w:t xml:space="preserve"> O3</w:t>
            </w:r>
          </w:p>
        </w:tc>
        <w:tc>
          <w:tcPr>
            <w:tcW w:w="956" w:type="dxa"/>
          </w:tcPr>
          <w:p w14:paraId="7805563A" w14:textId="31BC1265" w:rsidR="009C1822" w:rsidRDefault="009C1822" w:rsidP="009C1822">
            <w:r>
              <w:t>WIP</w:t>
            </w:r>
          </w:p>
        </w:tc>
        <w:tc>
          <w:tcPr>
            <w:tcW w:w="956" w:type="dxa"/>
          </w:tcPr>
          <w:p w14:paraId="7FC9DBB6" w14:textId="6E93F8FE" w:rsidR="009C1822" w:rsidRDefault="009C1822" w:rsidP="009C1822">
            <w:r>
              <w:t>WIP</w:t>
            </w:r>
          </w:p>
        </w:tc>
        <w:tc>
          <w:tcPr>
            <w:tcW w:w="965" w:type="dxa"/>
          </w:tcPr>
          <w:p w14:paraId="7DFEE401" w14:textId="0EA98D3A" w:rsidR="009C1822" w:rsidRDefault="009C1822" w:rsidP="009C1822">
            <w:r>
              <w:rPr>
                <w:color w:val="000000"/>
              </w:rPr>
              <w:t>81.98</w:t>
            </w:r>
          </w:p>
        </w:tc>
        <w:tc>
          <w:tcPr>
            <w:tcW w:w="956" w:type="dxa"/>
          </w:tcPr>
          <w:p w14:paraId="367DE330" w14:textId="02DDCB30" w:rsidR="009C1822" w:rsidRDefault="009C1822" w:rsidP="009C1822">
            <w:r>
              <w:t>100</w:t>
            </w:r>
          </w:p>
        </w:tc>
        <w:tc>
          <w:tcPr>
            <w:tcW w:w="905" w:type="dxa"/>
          </w:tcPr>
          <w:p w14:paraId="168186C6" w14:textId="77777777" w:rsidR="009C1822" w:rsidRDefault="009C1822" w:rsidP="009C1822">
            <w:r>
              <w:t>0</w:t>
            </w:r>
          </w:p>
        </w:tc>
      </w:tr>
      <w:tr w:rsidR="009C1822" w14:paraId="7A71ADAC" w14:textId="77777777" w:rsidTr="00456FD2">
        <w:tc>
          <w:tcPr>
            <w:tcW w:w="1440" w:type="dxa"/>
          </w:tcPr>
          <w:p w14:paraId="0D2C1310" w14:textId="54FF548E" w:rsidR="009C1822" w:rsidRDefault="009C1822" w:rsidP="009C1822">
            <w:r>
              <w:t>RHEL 8.4</w:t>
            </w:r>
          </w:p>
        </w:tc>
        <w:tc>
          <w:tcPr>
            <w:tcW w:w="1931" w:type="dxa"/>
          </w:tcPr>
          <w:p w14:paraId="6EE40B27" w14:textId="20C4BB12"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46" w:type="dxa"/>
          </w:tcPr>
          <w:p w14:paraId="1B284104" w14:textId="77777777" w:rsidR="009C1822" w:rsidRDefault="009C1822" w:rsidP="009C1822">
            <w:proofErr w:type="spellStart"/>
            <w:r>
              <w:t>Makefile</w:t>
            </w:r>
            <w:proofErr w:type="spellEnd"/>
            <w:r>
              <w:t xml:space="preserve"> [8]</w:t>
            </w:r>
          </w:p>
          <w:p w14:paraId="5D997F8E" w14:textId="725304AD" w:rsidR="009C1822" w:rsidRDefault="009C1822" w:rsidP="009C1822">
            <w:r>
              <w:t xml:space="preserve">Modifications: </w:t>
            </w:r>
            <w:proofErr w:type="gramStart"/>
            <w:r>
              <w:t>Clang  and</w:t>
            </w:r>
            <w:proofErr w:type="gramEnd"/>
            <w:r>
              <w:t xml:space="preserve"> O3</w:t>
            </w:r>
          </w:p>
        </w:tc>
        <w:tc>
          <w:tcPr>
            <w:tcW w:w="956" w:type="dxa"/>
          </w:tcPr>
          <w:p w14:paraId="64BF556F" w14:textId="66CC21D8" w:rsidR="009C1822" w:rsidRDefault="009C1822" w:rsidP="009C1822">
            <w:r>
              <w:t>WIP</w:t>
            </w:r>
          </w:p>
        </w:tc>
        <w:tc>
          <w:tcPr>
            <w:tcW w:w="956" w:type="dxa"/>
          </w:tcPr>
          <w:p w14:paraId="1B3D5DEA" w14:textId="401EC852" w:rsidR="009C1822" w:rsidRPr="00B01C80" w:rsidRDefault="009C1822" w:rsidP="009C1822">
            <w:r>
              <w:t>WIP</w:t>
            </w:r>
          </w:p>
        </w:tc>
        <w:tc>
          <w:tcPr>
            <w:tcW w:w="965" w:type="dxa"/>
          </w:tcPr>
          <w:p w14:paraId="1C48A4A4" w14:textId="5B89BF8F" w:rsidR="009C1822" w:rsidRDefault="009C1822" w:rsidP="009C1822">
            <w:r>
              <w:t>81.98</w:t>
            </w:r>
          </w:p>
        </w:tc>
        <w:tc>
          <w:tcPr>
            <w:tcW w:w="956" w:type="dxa"/>
          </w:tcPr>
          <w:p w14:paraId="29E0D7C2" w14:textId="1EAF006E" w:rsidR="009C1822" w:rsidRDefault="009C1822" w:rsidP="009C1822">
            <w:r>
              <w:t>100</w:t>
            </w:r>
          </w:p>
        </w:tc>
        <w:tc>
          <w:tcPr>
            <w:tcW w:w="905" w:type="dxa"/>
          </w:tcPr>
          <w:p w14:paraId="31C1FF73" w14:textId="77777777" w:rsidR="009C1822" w:rsidRDefault="009C1822" w:rsidP="009C1822">
            <w:r>
              <w:t>0</w:t>
            </w:r>
          </w:p>
        </w:tc>
      </w:tr>
      <w:tr w:rsidR="009C1822" w14:paraId="071CE7AC" w14:textId="77777777" w:rsidTr="00456FD2">
        <w:tc>
          <w:tcPr>
            <w:tcW w:w="1440" w:type="dxa"/>
          </w:tcPr>
          <w:p w14:paraId="7620A9F3" w14:textId="2C562BFE" w:rsidR="009C1822" w:rsidRDefault="009C1822" w:rsidP="009C1822">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5E24C2E4" w14:textId="0A09D95F" w:rsidR="009C1822" w:rsidRDefault="009C1822" w:rsidP="009C1822">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46" w:type="dxa"/>
          </w:tcPr>
          <w:p w14:paraId="7977E430" w14:textId="77777777" w:rsidR="009C1822" w:rsidRDefault="009C1822" w:rsidP="009C1822">
            <w:proofErr w:type="spellStart"/>
            <w:r>
              <w:t>Makefile</w:t>
            </w:r>
            <w:proofErr w:type="spellEnd"/>
            <w:r>
              <w:t xml:space="preserve"> [8]</w:t>
            </w:r>
          </w:p>
          <w:p w14:paraId="437BA5B0" w14:textId="077A0BA4" w:rsidR="009C1822" w:rsidRDefault="009C1822" w:rsidP="009C1822">
            <w:r>
              <w:t xml:space="preserve">Modifications: </w:t>
            </w:r>
            <w:proofErr w:type="spellStart"/>
            <w:r>
              <w:t>xt</w:t>
            </w:r>
            <w:proofErr w:type="spellEnd"/>
            <w:r>
              <w:t>-</w:t>
            </w:r>
            <w:proofErr w:type="gramStart"/>
            <w:r>
              <w:t>clang  and</w:t>
            </w:r>
            <w:proofErr w:type="gramEnd"/>
            <w:r>
              <w:t xml:space="preserve"> O0</w:t>
            </w:r>
          </w:p>
        </w:tc>
        <w:tc>
          <w:tcPr>
            <w:tcW w:w="956" w:type="dxa"/>
          </w:tcPr>
          <w:p w14:paraId="799028D3" w14:textId="1340B6E6" w:rsidR="009C1822" w:rsidRPr="00EA341C" w:rsidRDefault="009C1822" w:rsidP="009C1822">
            <w:r>
              <w:t>WIP</w:t>
            </w:r>
          </w:p>
        </w:tc>
        <w:tc>
          <w:tcPr>
            <w:tcW w:w="956" w:type="dxa"/>
          </w:tcPr>
          <w:p w14:paraId="2A7B2954" w14:textId="2A076659" w:rsidR="009C1822" w:rsidRPr="00B01C80" w:rsidRDefault="009C1822" w:rsidP="009C1822">
            <w:r>
              <w:t>WIP</w:t>
            </w:r>
          </w:p>
        </w:tc>
        <w:tc>
          <w:tcPr>
            <w:tcW w:w="965" w:type="dxa"/>
          </w:tcPr>
          <w:p w14:paraId="51ED4CF6" w14:textId="14BC85FE" w:rsidR="009C1822" w:rsidRDefault="009C1822" w:rsidP="009C1822">
            <w:r>
              <w:t>83.3</w:t>
            </w:r>
          </w:p>
        </w:tc>
        <w:tc>
          <w:tcPr>
            <w:tcW w:w="956" w:type="dxa"/>
          </w:tcPr>
          <w:p w14:paraId="17AE6438" w14:textId="35FB8459" w:rsidR="009C1822" w:rsidRDefault="009C1822" w:rsidP="009C1822">
            <w:r>
              <w:t>100</w:t>
            </w:r>
          </w:p>
        </w:tc>
        <w:tc>
          <w:tcPr>
            <w:tcW w:w="905" w:type="dxa"/>
          </w:tcPr>
          <w:p w14:paraId="18476C92" w14:textId="77777777" w:rsidR="009C1822" w:rsidRDefault="009C1822" w:rsidP="009C1822">
            <w:r>
              <w:t>0</w:t>
            </w:r>
          </w:p>
        </w:tc>
      </w:tr>
    </w:tbl>
    <w:p w14:paraId="2EC6D8B2" w14:textId="77B32F28" w:rsidR="0001543C" w:rsidRPr="00D17EC9" w:rsidRDefault="0001543C" w:rsidP="000E2B20">
      <w:pPr>
        <w:jc w:val="center"/>
        <w:rPr>
          <w:b/>
          <w:bCs/>
        </w:rPr>
      </w:pPr>
      <w:r w:rsidRPr="00D17EC9">
        <w:rPr>
          <w:b/>
          <w:bCs/>
        </w:rPr>
        <w:lastRenderedPageBreak/>
        <w:t xml:space="preserve">Table </w:t>
      </w:r>
      <w:r>
        <w:rPr>
          <w:b/>
          <w:bCs/>
        </w:rPr>
        <w:t>3.4.3</w:t>
      </w:r>
      <w:r w:rsidRPr="00D17EC9">
        <w:rPr>
          <w:b/>
          <w:bCs/>
        </w:rPr>
        <w:t xml:space="preserve"> </w:t>
      </w:r>
      <w:r w:rsidR="000E2B20">
        <w:rPr>
          <w:b/>
          <w:bCs/>
        </w:rPr>
        <w:t>Experiment 2 results (IVAS external renderer using MLD and SSNR tools)</w:t>
      </w:r>
    </w:p>
    <w:p w14:paraId="7A17A275" w14:textId="77777777" w:rsidR="00CE7DE0" w:rsidRPr="00CE7DE0" w:rsidRDefault="00CE7DE0" w:rsidP="00CE7DE0">
      <w:pPr>
        <w:rPr>
          <w:rFonts w:eastAsia="SimSun"/>
          <w:lang w:val="en-US"/>
        </w:rPr>
      </w:pPr>
    </w:p>
    <w:p w14:paraId="2C59B28F" w14:textId="77777777" w:rsidR="00650398" w:rsidRDefault="00650398" w:rsidP="00650398">
      <w:pPr>
        <w:pStyle w:val="Heading3"/>
        <w:rPr>
          <w:rFonts w:eastAsia="SimSun"/>
          <w:lang w:val="en-US"/>
        </w:rPr>
      </w:pPr>
      <w:r>
        <w:rPr>
          <w:rFonts w:eastAsia="SimSun"/>
          <w:lang w:val="en-US"/>
        </w:rPr>
        <w:t>Observations and conclusions</w:t>
      </w:r>
    </w:p>
    <w:p w14:paraId="7261AFA9" w14:textId="213FC265" w:rsidR="00F4652D" w:rsidRPr="005E24B5" w:rsidRDefault="00F4652D" w:rsidP="00F4652D">
      <w:pPr>
        <w:rPr>
          <w:lang w:val="en-US"/>
        </w:rPr>
      </w:pPr>
      <w:r w:rsidRPr="005E24B5">
        <w:rPr>
          <w:lang w:val="en-US"/>
        </w:rPr>
        <w:t>With MLD and SSNR Objective methods, the following observations can be made</w:t>
      </w:r>
      <w:r w:rsidR="001F5360">
        <w:rPr>
          <w:lang w:val="en-US"/>
        </w:rPr>
        <w:t xml:space="preserve"> from the IVAS external renderer experiments</w:t>
      </w:r>
      <w:r w:rsidRPr="005E24B5">
        <w:rPr>
          <w:lang w:val="en-US"/>
        </w:rPr>
        <w:t>:</w:t>
      </w:r>
    </w:p>
    <w:p w14:paraId="7EDAF808" w14:textId="6157B53A" w:rsidR="005E24B5" w:rsidRDefault="001F5360" w:rsidP="001F5360">
      <w:pPr>
        <w:pStyle w:val="ListParagraph"/>
        <w:numPr>
          <w:ilvl w:val="0"/>
          <w:numId w:val="30"/>
        </w:numPr>
        <w:rPr>
          <w:lang w:val="en-US"/>
        </w:rPr>
      </w:pPr>
      <w:r>
        <w:rPr>
          <w:lang w:val="en-US"/>
        </w:rPr>
        <w:t>V</w:t>
      </w:r>
      <w:r w:rsidR="005E24B5" w:rsidRPr="001F5360">
        <w:rPr>
          <w:lang w:val="en-US"/>
        </w:rPr>
        <w:t>ery low MLD (&lt; 1) and high SSNR (&gt; 65 dB) can be observed across platforms and compilers.</w:t>
      </w:r>
    </w:p>
    <w:p w14:paraId="19949D70" w14:textId="6E787D91" w:rsidR="00C15216" w:rsidRPr="001F5360" w:rsidRDefault="00C15216" w:rsidP="001F5360">
      <w:pPr>
        <w:pStyle w:val="ListParagraph"/>
        <w:numPr>
          <w:ilvl w:val="0"/>
          <w:numId w:val="30"/>
        </w:numPr>
        <w:rPr>
          <w:lang w:val="en-US"/>
        </w:rPr>
      </w:pPr>
      <w:r w:rsidRPr="005E24B5">
        <w:rPr>
          <w:lang w:val="en-US"/>
        </w:rPr>
        <w:t>More experiments are needed to draw conclusions on non-BE conformance criteria</w:t>
      </w:r>
      <w:r>
        <w:rPr>
          <w:lang w:val="en-US"/>
        </w:rPr>
        <w:t>.</w:t>
      </w:r>
    </w:p>
    <w:p w14:paraId="05276E4C" w14:textId="77777777" w:rsidR="005E24B5" w:rsidRPr="005E24B5" w:rsidRDefault="005E24B5" w:rsidP="005E24B5">
      <w:pPr>
        <w:rPr>
          <w:rFonts w:eastAsia="SimSun"/>
          <w:lang w:val="en-US"/>
        </w:rPr>
      </w:pPr>
    </w:p>
    <w:p w14:paraId="142A3CD2" w14:textId="77777777" w:rsidR="009D007A" w:rsidRPr="009D007A" w:rsidRDefault="009D007A" w:rsidP="009D007A"/>
    <w:p w14:paraId="42351DD1" w14:textId="3C84EC58" w:rsidR="00B157A8" w:rsidRDefault="00B157A8" w:rsidP="00950AAF">
      <w:pPr>
        <w:pStyle w:val="Heading2"/>
      </w:pPr>
      <w:r>
        <w:t>IVAS split renderer tests</w:t>
      </w:r>
    </w:p>
    <w:p w14:paraId="43A85810" w14:textId="77777777" w:rsidR="009D007A" w:rsidRDefault="009D007A" w:rsidP="009D007A">
      <w:pPr>
        <w:pStyle w:val="Heading3"/>
        <w:rPr>
          <w:rFonts w:eastAsia="SimSun"/>
          <w:lang w:val="en-US"/>
        </w:rPr>
      </w:pPr>
      <w:r>
        <w:rPr>
          <w:rFonts w:eastAsia="SimSun"/>
          <w:lang w:val="en-US"/>
        </w:rPr>
        <w:t>Summary of experiments</w:t>
      </w:r>
    </w:p>
    <w:p w14:paraId="6EDB8EEE" w14:textId="701851CB" w:rsidR="00C637DE" w:rsidRDefault="00C637DE" w:rsidP="00C637DE">
      <w:r>
        <w:t>Experiments were done by generating reference IVAS end to end split renderer outputs on reference system. The test outputs were generated using reference bitstreams and decoding/rendering them using IVAS decoder and split renderer on various test systems and the rendered outputs were compared with reference outputs. Following experiments were done:</w:t>
      </w:r>
    </w:p>
    <w:p w14:paraId="78073EA3" w14:textId="12F9C0A2" w:rsidR="00C637DE" w:rsidRDefault="00C637DE" w:rsidP="00C637DE">
      <w:pPr>
        <w:pStyle w:val="ListParagraph"/>
        <w:numPr>
          <w:ilvl w:val="0"/>
          <w:numId w:val="30"/>
        </w:numPr>
      </w:pPr>
      <w:r>
        <w:t xml:space="preserve">Experiment 1: Using windows MSVS reference as mentioned in Table </w:t>
      </w:r>
      <w:r w:rsidR="001213EB">
        <w:t>3.</w:t>
      </w:r>
      <w:r>
        <w:t>5.1</w:t>
      </w:r>
    </w:p>
    <w:p w14:paraId="48FAEEEC" w14:textId="7E3FCDD1"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5DACA960" w14:textId="187128C3" w:rsidR="00C637DE" w:rsidRDefault="00C637DE" w:rsidP="00C637DE">
      <w:pPr>
        <w:pStyle w:val="ListParagraph"/>
        <w:numPr>
          <w:ilvl w:val="0"/>
          <w:numId w:val="30"/>
        </w:numPr>
      </w:pPr>
      <w:r>
        <w:t xml:space="preserve">Experiment 2: Using Linux GCC reference as mentioned in Table </w:t>
      </w:r>
      <w:r w:rsidR="001213EB">
        <w:t>3.</w:t>
      </w:r>
      <w:r>
        <w:t>5.1</w:t>
      </w:r>
    </w:p>
    <w:p w14:paraId="43EAB951" w14:textId="2D531A32"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390391B1" w14:textId="77777777" w:rsidR="0006100E" w:rsidRPr="0006100E" w:rsidRDefault="0006100E" w:rsidP="0006100E">
      <w:pPr>
        <w:rPr>
          <w:rFonts w:eastAsia="SimSun"/>
          <w:lang w:val="en-US"/>
        </w:rPr>
      </w:pPr>
    </w:p>
    <w:p w14:paraId="2C472525" w14:textId="77777777" w:rsidR="009D007A" w:rsidRDefault="009D007A" w:rsidP="009D007A">
      <w:pPr>
        <w:pStyle w:val="Heading3"/>
        <w:rPr>
          <w:rFonts w:eastAsia="SimSun"/>
          <w:lang w:val="en-US"/>
        </w:rPr>
      </w:pPr>
      <w:r>
        <w:rPr>
          <w:rFonts w:eastAsia="SimSun"/>
          <w:lang w:val="en-US"/>
        </w:rPr>
        <w:t>Test vector set and test running method</w:t>
      </w:r>
    </w:p>
    <w:p w14:paraId="4068D349" w14:textId="77777777" w:rsidR="009D007A" w:rsidRDefault="009D007A" w:rsidP="009D007A">
      <w:pPr>
        <w:pStyle w:val="Heading4"/>
      </w:pPr>
      <w:r>
        <w:t>Test vector set</w:t>
      </w:r>
    </w:p>
    <w:p w14:paraId="107E5F01"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2698F8E3" w14:textId="77777777" w:rsidR="001835FD" w:rsidRDefault="001835FD" w:rsidP="001835FD">
      <w:pPr>
        <w:pStyle w:val="ListParagraph"/>
        <w:numPr>
          <w:ilvl w:val="0"/>
          <w:numId w:val="30"/>
        </w:numPr>
        <w:rPr>
          <w:lang w:val="en-US"/>
        </w:rPr>
      </w:pPr>
      <w:r>
        <w:rPr>
          <w:lang w:val="en-US"/>
        </w:rPr>
        <w:t xml:space="preserve">For IVAS split renderer tests, the following steps were followed: </w:t>
      </w:r>
    </w:p>
    <w:p w14:paraId="5590DD21" w14:textId="77777777" w:rsidR="001835FD" w:rsidRDefault="001835FD" w:rsidP="001835FD">
      <w:pPr>
        <w:pStyle w:val="xmsonormal"/>
        <w:numPr>
          <w:ilvl w:val="0"/>
          <w:numId w:val="37"/>
        </w:numPr>
      </w:pPr>
      <w:proofErr w:type="gramStart"/>
      <w:r>
        <w:t>First</w:t>
      </w:r>
      <w:proofErr w:type="gramEnd"/>
      <w:r>
        <w:t xml:space="preserve"> references were generated using reference platform and compiler settings as mentioned in clause 4. The following </w:t>
      </w:r>
      <w:proofErr w:type="spellStart"/>
      <w:r>
        <w:t>pytest</w:t>
      </w:r>
      <w:proofErr w:type="spellEnd"/>
      <w:r>
        <w:t xml:space="preserve"> command was used to generate reference outputs</w:t>
      </w:r>
    </w:p>
    <w:p w14:paraId="31802277" w14:textId="77777777" w:rsidR="001835FD" w:rsidRPr="00001A28" w:rsidRDefault="001835FD" w:rsidP="001835FD">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1BB70327" w14:textId="77777777" w:rsidR="001835FD" w:rsidRDefault="001835FD" w:rsidP="001835FD">
      <w:pPr>
        <w:pStyle w:val="xmsonormal"/>
        <w:numPr>
          <w:ilvl w:val="0"/>
          <w:numId w:val="37"/>
        </w:numPr>
      </w:pPr>
      <w:r>
        <w:t>The reference outputs were stored on test Operating systems/platform using the same directory/file structure as on the reference system.</w:t>
      </w:r>
    </w:p>
    <w:p w14:paraId="5700B36D" w14:textId="77777777" w:rsidR="001835FD" w:rsidRDefault="001835FD" w:rsidP="001835FD">
      <w:pPr>
        <w:pStyle w:val="xmsonormal"/>
        <w:numPr>
          <w:ilvl w:val="0"/>
          <w:numId w:val="37"/>
        </w:numPr>
      </w:pPr>
      <w:r>
        <w:t xml:space="preserve">Then IVAS floating source code is compiled on test platform and compilation setting. </w:t>
      </w:r>
    </w:p>
    <w:p w14:paraId="50F048A5" w14:textId="77777777" w:rsidR="001835FD" w:rsidRDefault="001835FD" w:rsidP="001835FD">
      <w:pPr>
        <w:pStyle w:val="xmsonormal"/>
        <w:numPr>
          <w:ilvl w:val="0"/>
          <w:numId w:val="37"/>
        </w:numPr>
      </w:pPr>
      <w:r>
        <w:t xml:space="preserve">Then test outputs were generated using following </w:t>
      </w:r>
      <w:proofErr w:type="spellStart"/>
      <w:r>
        <w:t>pytest</w:t>
      </w:r>
      <w:proofErr w:type="spellEnd"/>
      <w:r>
        <w:t xml:space="preserve"> command</w:t>
      </w:r>
    </w:p>
    <w:p w14:paraId="2D1FB8EF" w14:textId="77777777" w:rsidR="001835FD" w:rsidRDefault="001835FD" w:rsidP="001835FD">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r w:rsidRPr="0007479E">
        <w:rPr>
          <w:i/>
          <w:iCs/>
          <w:sz w:val="22"/>
          <w:szCs w:val="22"/>
        </w:rPr>
        <w:t>tests/</w:t>
      </w:r>
      <w:proofErr w:type="spellStart"/>
      <w:r w:rsidRPr="0007479E">
        <w:rPr>
          <w:i/>
          <w:iCs/>
          <w:sz w:val="22"/>
          <w:szCs w:val="22"/>
        </w:rPr>
        <w:t>split_rendering</w:t>
      </w:r>
      <w:proofErr w:type="spellEnd"/>
      <w:r w:rsidRPr="0007479E">
        <w:rPr>
          <w:i/>
          <w:iCs/>
          <w:sz w:val="22"/>
          <w:szCs w:val="22"/>
        </w:rPr>
        <w:t>/test_split_rendering.py</w:t>
      </w:r>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35067E3E" w14:textId="77777777" w:rsidR="001835FD" w:rsidRPr="0007479E" w:rsidRDefault="001835FD" w:rsidP="001835FD">
      <w:pPr>
        <w:pStyle w:val="xmsonormal"/>
        <w:numPr>
          <w:ilvl w:val="0"/>
          <w:numId w:val="37"/>
        </w:numPr>
      </w:pPr>
      <w:r w:rsidRPr="0007479E">
        <w:t xml:space="preserve">Reference encoded </w:t>
      </w:r>
      <w:proofErr w:type="gramStart"/>
      <w:r w:rsidRPr="0007479E">
        <w:t>bitstreams</w:t>
      </w:r>
      <w:proofErr w:type="gramEnd"/>
      <w:r w:rsidRPr="0007479E">
        <w:t xml:space="preserve"> were used for split rendering tests.</w:t>
      </w:r>
    </w:p>
    <w:p w14:paraId="3F359F60" w14:textId="77777777" w:rsidR="001835FD" w:rsidRPr="001835FD" w:rsidRDefault="001835FD" w:rsidP="001835FD">
      <w:pPr>
        <w:rPr>
          <w:rFonts w:eastAsia="SimSun"/>
          <w:lang w:val="en-US"/>
        </w:rPr>
      </w:pPr>
    </w:p>
    <w:p w14:paraId="5B0F67C7"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c>
          <w:tcPr>
            <w:tcW w:w="715" w:type="dxa"/>
          </w:tcPr>
          <w:p w14:paraId="02B16EAD" w14:textId="77777777" w:rsidR="00FD2724" w:rsidRDefault="00FD2724" w:rsidP="00456FD2"/>
        </w:tc>
        <w:tc>
          <w:tcPr>
            <w:tcW w:w="2743" w:type="dxa"/>
          </w:tcPr>
          <w:p w14:paraId="6BEF9E30" w14:textId="77777777" w:rsidR="00FD2724" w:rsidRDefault="00FD2724" w:rsidP="00456FD2">
            <w:r>
              <w:t>Processor</w:t>
            </w:r>
          </w:p>
        </w:tc>
        <w:tc>
          <w:tcPr>
            <w:tcW w:w="1928" w:type="dxa"/>
          </w:tcPr>
          <w:p w14:paraId="6294923F" w14:textId="77777777" w:rsidR="00FD2724" w:rsidRDefault="00FD2724" w:rsidP="00456FD2">
            <w:r>
              <w:t>Platform</w:t>
            </w:r>
          </w:p>
        </w:tc>
        <w:tc>
          <w:tcPr>
            <w:tcW w:w="1945" w:type="dxa"/>
          </w:tcPr>
          <w:p w14:paraId="78BB6090" w14:textId="77777777" w:rsidR="00FD2724" w:rsidRDefault="00FD2724" w:rsidP="00456FD2">
            <w:r>
              <w:t>Compiler</w:t>
            </w:r>
          </w:p>
        </w:tc>
        <w:tc>
          <w:tcPr>
            <w:tcW w:w="2019" w:type="dxa"/>
          </w:tcPr>
          <w:p w14:paraId="477460CF" w14:textId="77777777" w:rsidR="00FD2724" w:rsidRDefault="00FD2724" w:rsidP="00456FD2">
            <w:r>
              <w:t>Compiler settings and optimization flags</w:t>
            </w:r>
          </w:p>
        </w:tc>
      </w:tr>
      <w:tr w:rsidR="00FD2724" w14:paraId="29068819" w14:textId="77777777" w:rsidTr="00456FD2">
        <w:tc>
          <w:tcPr>
            <w:tcW w:w="715" w:type="dxa"/>
          </w:tcPr>
          <w:p w14:paraId="226EB346" w14:textId="77777777" w:rsidR="00FD2724" w:rsidRDefault="00FD2724" w:rsidP="00456FD2">
            <w:r>
              <w:lastRenderedPageBreak/>
              <w:t>1</w:t>
            </w:r>
          </w:p>
        </w:tc>
        <w:tc>
          <w:tcPr>
            <w:tcW w:w="2743" w:type="dxa"/>
          </w:tcPr>
          <w:p w14:paraId="0BE03CDB" w14:textId="77777777" w:rsidR="00FD2724" w:rsidRDefault="00FD2724" w:rsidP="00456FD2">
            <w:r w:rsidRPr="008F4FDF">
              <w:t>Intel(R) Xeon(R) W-1290 CPU</w:t>
            </w:r>
          </w:p>
        </w:tc>
        <w:tc>
          <w:tcPr>
            <w:tcW w:w="1928" w:type="dxa"/>
          </w:tcPr>
          <w:p w14:paraId="348B486B" w14:textId="77777777" w:rsidR="00FD2724" w:rsidRDefault="00FD2724" w:rsidP="00456FD2">
            <w:r>
              <w:t xml:space="preserve">Windows 11, SDK: </w:t>
            </w:r>
            <w:r w:rsidRPr="008F4FDF">
              <w:t>10.0.17763.0</w:t>
            </w:r>
          </w:p>
        </w:tc>
        <w:tc>
          <w:tcPr>
            <w:tcW w:w="1945" w:type="dxa"/>
          </w:tcPr>
          <w:p w14:paraId="5E6606D0" w14:textId="77777777" w:rsidR="00FD2724" w:rsidRDefault="00FD2724" w:rsidP="00456FD2">
            <w:r>
              <w:t>Microsoft Visual Studio</w:t>
            </w:r>
          </w:p>
          <w:p w14:paraId="0B204084" w14:textId="77777777" w:rsidR="00FD2724" w:rsidRDefault="00FD2724" w:rsidP="00456FD2">
            <w:r>
              <w:t xml:space="preserve">Toolset: </w:t>
            </w:r>
            <w:r w:rsidRPr="008F4FDF">
              <w:t>Visual Studio 2017 (v141)</w:t>
            </w:r>
          </w:p>
          <w:p w14:paraId="6F57D175" w14:textId="77777777" w:rsidR="00FD2724" w:rsidRDefault="00FD2724" w:rsidP="00456FD2">
            <w:proofErr w:type="spellStart"/>
            <w:r w:rsidRPr="008F4FDF">
              <w:t>ToolsVersion</w:t>
            </w:r>
            <w:proofErr w:type="spellEnd"/>
            <w:r w:rsidRPr="008F4FDF">
              <w:t>="15.0"</w:t>
            </w:r>
          </w:p>
        </w:tc>
        <w:tc>
          <w:tcPr>
            <w:tcW w:w="2019" w:type="dxa"/>
          </w:tcPr>
          <w:p w14:paraId="170B569D" w14:textId="77777777" w:rsidR="00FD2724" w:rsidRDefault="00FD2724" w:rsidP="00456FD2">
            <w:r>
              <w:t>Debug, Win32, Od (disabled), no optimizations</w:t>
            </w:r>
          </w:p>
        </w:tc>
      </w:tr>
      <w:tr w:rsidR="00FD2724" w14:paraId="7685D486" w14:textId="77777777" w:rsidTr="00456FD2">
        <w:tc>
          <w:tcPr>
            <w:tcW w:w="715" w:type="dxa"/>
          </w:tcPr>
          <w:p w14:paraId="7A9FF05C" w14:textId="77777777" w:rsidR="00FD2724" w:rsidRDefault="00FD2724" w:rsidP="00456FD2">
            <w:r>
              <w:t>2</w:t>
            </w:r>
          </w:p>
        </w:tc>
        <w:tc>
          <w:tcPr>
            <w:tcW w:w="2743" w:type="dxa"/>
          </w:tcPr>
          <w:p w14:paraId="64D4EBFC" w14:textId="77777777" w:rsidR="00FD2724" w:rsidRPr="008F4FDF" w:rsidRDefault="00FD2724" w:rsidP="00456FD2">
            <w:r>
              <w:t>Intel(R) Xeon(R) Gold 6152 CPU</w:t>
            </w:r>
          </w:p>
        </w:tc>
        <w:tc>
          <w:tcPr>
            <w:tcW w:w="1928" w:type="dxa"/>
          </w:tcPr>
          <w:p w14:paraId="576E1868" w14:textId="77777777" w:rsidR="00FD2724" w:rsidRDefault="00FD2724" w:rsidP="00456FD2">
            <w:r>
              <w:t>Linux, RHEL 8.4</w:t>
            </w:r>
          </w:p>
        </w:tc>
        <w:tc>
          <w:tcPr>
            <w:tcW w:w="1945" w:type="dxa"/>
          </w:tcPr>
          <w:p w14:paraId="35AB4345" w14:textId="77777777" w:rsidR="00FD2724" w:rsidRDefault="00FD2724" w:rsidP="00456FD2">
            <w:r>
              <w:t>GCC 9.4.0</w:t>
            </w:r>
          </w:p>
        </w:tc>
        <w:tc>
          <w:tcPr>
            <w:tcW w:w="2019" w:type="dxa"/>
          </w:tcPr>
          <w:p w14:paraId="064080B7" w14:textId="77777777" w:rsidR="00FD2724" w:rsidRDefault="00FD2724" w:rsidP="00456FD2">
            <w:r>
              <w:t xml:space="preserve">O0, </w:t>
            </w:r>
            <w:proofErr w:type="spellStart"/>
            <w:r>
              <w:t>makefile</w:t>
            </w:r>
            <w:proofErr w:type="spellEnd"/>
            <w:r>
              <w:t xml:space="preserve"> [8]</w:t>
            </w:r>
          </w:p>
          <w:p w14:paraId="7396AD5E" w14:textId="77777777" w:rsidR="00FD2724" w:rsidRDefault="00FD2724" w:rsidP="00456FD2">
            <w:r>
              <w:t>Default setting with make -j</w:t>
            </w:r>
          </w:p>
        </w:tc>
      </w:tr>
    </w:tbl>
    <w:p w14:paraId="07370FBF" w14:textId="77777777" w:rsidR="00FD2724" w:rsidRDefault="00FD2724" w:rsidP="00FD2724">
      <w:pPr>
        <w:jc w:val="center"/>
        <w:rPr>
          <w:b/>
          <w:bCs/>
        </w:rPr>
      </w:pPr>
      <w:r w:rsidRPr="00D17EC9">
        <w:rPr>
          <w:b/>
          <w:bCs/>
        </w:rPr>
        <w:t xml:space="preserve">Table </w:t>
      </w:r>
      <w:r>
        <w:rPr>
          <w:b/>
          <w:bCs/>
        </w:rPr>
        <w:t>3.5</w:t>
      </w:r>
      <w:r w:rsidRPr="00D17EC9">
        <w:rPr>
          <w:b/>
          <w:bCs/>
        </w:rPr>
        <w:t>.1 Reference platform and compiler settings</w:t>
      </w:r>
    </w:p>
    <w:p w14:paraId="3A7F5149" w14:textId="77777777" w:rsidR="00FD2724" w:rsidRPr="00FD2724" w:rsidRDefault="00FD2724" w:rsidP="00FD2724">
      <w:pPr>
        <w:rPr>
          <w:rFonts w:eastAsia="SimSun"/>
        </w:rPr>
      </w:pPr>
    </w:p>
    <w:p w14:paraId="790D22E4" w14:textId="77777777" w:rsidR="009D007A" w:rsidRDefault="009D007A" w:rsidP="009D007A">
      <w:pPr>
        <w:pStyle w:val="Heading3"/>
        <w:rPr>
          <w:rFonts w:eastAsia="SimSun"/>
          <w:lang w:val="en-US"/>
        </w:rPr>
      </w:pPr>
      <w:r>
        <w:rPr>
          <w:rFonts w:eastAsia="SimSun"/>
          <w:lang w:val="en-US"/>
        </w:rPr>
        <w:t>Results</w:t>
      </w:r>
    </w:p>
    <w:p w14:paraId="55170032" w14:textId="77777777" w:rsidR="00F83C41" w:rsidRPr="00E207F2" w:rsidRDefault="00F83C41" w:rsidP="00F83C41">
      <w:pPr>
        <w:pStyle w:val="Heading4"/>
      </w:pPr>
      <w:r w:rsidRPr="008D1B2F">
        <w:t>MLD</w:t>
      </w:r>
      <w:r>
        <w:t xml:space="preserve"> and SSNR</w:t>
      </w:r>
    </w:p>
    <w:p w14:paraId="6E6F5B99" w14:textId="77777777" w:rsidR="00F83C41" w:rsidRPr="00D635B6" w:rsidRDefault="00F83C41" w:rsidP="00F83C41">
      <w:pPr>
        <w:pStyle w:val="Heading5"/>
        <w:rPr>
          <w:rFonts w:eastAsia="SimSun"/>
          <w:lang w:val="en-US"/>
        </w:rPr>
      </w:pPr>
      <w:r w:rsidRPr="00D635B6">
        <w:rPr>
          <w:rFonts w:eastAsia="SimSun"/>
          <w:lang w:val="en-US"/>
        </w:rPr>
        <w:t xml:space="preserve">Experiment </w:t>
      </w:r>
      <w:r>
        <w:rPr>
          <w:rFonts w:eastAsia="SimSun"/>
          <w:lang w:val="en-US"/>
        </w:rPr>
        <w:t>1</w:t>
      </w:r>
    </w:p>
    <w:p w14:paraId="4119E9D4" w14:textId="20B53747" w:rsidR="00F83C41" w:rsidRDefault="00F83C41" w:rsidP="00F83C41">
      <w:pPr>
        <w:rPr>
          <w:lang w:val="en-US"/>
        </w:rPr>
      </w:pPr>
      <w:r>
        <w:rPr>
          <w:lang w:val="en-US"/>
        </w:rPr>
        <w:t>Experiment 1 as per clause 3.</w:t>
      </w:r>
      <w:r w:rsidR="003E6AFF">
        <w:rPr>
          <w:lang w:val="en-US"/>
        </w:rPr>
        <w:t>5</w:t>
      </w:r>
      <w:r>
        <w:rPr>
          <w:lang w:val="en-US"/>
        </w:rPr>
        <w:t>.1.</w:t>
      </w:r>
    </w:p>
    <w:p w14:paraId="54502354" w14:textId="77777777" w:rsidR="00F83C41" w:rsidRPr="003353CA" w:rsidRDefault="00F83C41" w:rsidP="00F83C41">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c>
          <w:tcPr>
            <w:tcW w:w="1461" w:type="dxa"/>
          </w:tcPr>
          <w:p w14:paraId="4A712818" w14:textId="77777777" w:rsidR="00F83C41" w:rsidRPr="009237BE" w:rsidRDefault="00F83C41" w:rsidP="00456FD2">
            <w:pPr>
              <w:rPr>
                <w:b/>
                <w:bCs/>
              </w:rPr>
            </w:pPr>
            <w:r w:rsidRPr="009237BE">
              <w:rPr>
                <w:b/>
                <w:bCs/>
              </w:rPr>
              <w:t>Platform</w:t>
            </w:r>
          </w:p>
        </w:tc>
        <w:tc>
          <w:tcPr>
            <w:tcW w:w="1813" w:type="dxa"/>
          </w:tcPr>
          <w:p w14:paraId="721C0DE3" w14:textId="77777777" w:rsidR="00F83C41" w:rsidRPr="009237BE" w:rsidRDefault="00F83C41" w:rsidP="00456FD2">
            <w:pPr>
              <w:rPr>
                <w:b/>
                <w:bCs/>
              </w:rPr>
            </w:pPr>
            <w:r w:rsidRPr="009237BE">
              <w:rPr>
                <w:b/>
                <w:bCs/>
              </w:rPr>
              <w:t>Compiler</w:t>
            </w:r>
          </w:p>
        </w:tc>
        <w:tc>
          <w:tcPr>
            <w:tcW w:w="1777" w:type="dxa"/>
          </w:tcPr>
          <w:p w14:paraId="394DB041" w14:textId="77777777" w:rsidR="00F83C41" w:rsidRPr="009237BE" w:rsidRDefault="00F83C41" w:rsidP="00456FD2">
            <w:pPr>
              <w:rPr>
                <w:b/>
                <w:bCs/>
              </w:rPr>
            </w:pPr>
            <w:r w:rsidRPr="009237BE">
              <w:rPr>
                <w:b/>
                <w:bCs/>
              </w:rPr>
              <w:t>Compiler settings and optimization flags</w:t>
            </w:r>
          </w:p>
        </w:tc>
        <w:tc>
          <w:tcPr>
            <w:tcW w:w="1276" w:type="dxa"/>
          </w:tcPr>
          <w:p w14:paraId="746F91F0" w14:textId="757E6FF4" w:rsidR="00F83C41" w:rsidRPr="009237BE" w:rsidRDefault="00F83C41" w:rsidP="00456FD2">
            <w:pPr>
              <w:rPr>
                <w:b/>
                <w:bCs/>
              </w:rPr>
            </w:pPr>
            <w:r>
              <w:rPr>
                <w:b/>
                <w:bCs/>
              </w:rPr>
              <w:t xml:space="preserve">Max </w:t>
            </w:r>
            <w:r w:rsidRPr="009237BE">
              <w:rPr>
                <w:b/>
                <w:bCs/>
              </w:rPr>
              <w:t>MLD</w:t>
            </w:r>
          </w:p>
        </w:tc>
        <w:tc>
          <w:tcPr>
            <w:tcW w:w="806" w:type="dxa"/>
          </w:tcPr>
          <w:p w14:paraId="773EACB4" w14:textId="77777777" w:rsidR="00F83C41" w:rsidRPr="009237BE" w:rsidRDefault="00F83C41" w:rsidP="00456FD2">
            <w:pPr>
              <w:rPr>
                <w:b/>
                <w:bCs/>
              </w:rPr>
            </w:pPr>
            <w:r>
              <w:rPr>
                <w:b/>
                <w:bCs/>
              </w:rPr>
              <w:t>% tests &lt; 5 MLD</w:t>
            </w:r>
          </w:p>
        </w:tc>
        <w:tc>
          <w:tcPr>
            <w:tcW w:w="808" w:type="dxa"/>
          </w:tcPr>
          <w:p w14:paraId="684FB51E" w14:textId="7F0C8077" w:rsidR="00F83C41" w:rsidRDefault="00F83C41" w:rsidP="00456FD2">
            <w:pPr>
              <w:rPr>
                <w:b/>
                <w:bCs/>
              </w:rPr>
            </w:pPr>
            <w:r>
              <w:rPr>
                <w:b/>
                <w:bCs/>
              </w:rPr>
              <w:t>Min SSNR</w:t>
            </w:r>
          </w:p>
        </w:tc>
        <w:tc>
          <w:tcPr>
            <w:tcW w:w="808" w:type="dxa"/>
          </w:tcPr>
          <w:p w14:paraId="54E43FE0" w14:textId="47463797" w:rsidR="00F83C41" w:rsidRDefault="00F83C41" w:rsidP="00456FD2">
            <w:pPr>
              <w:rPr>
                <w:b/>
                <w:bCs/>
              </w:rPr>
            </w:pPr>
            <w:r>
              <w:rPr>
                <w:b/>
                <w:bCs/>
              </w:rPr>
              <w:t>% tests &gt; 50 SSNR</w:t>
            </w:r>
          </w:p>
        </w:tc>
        <w:tc>
          <w:tcPr>
            <w:tcW w:w="905" w:type="dxa"/>
          </w:tcPr>
          <w:p w14:paraId="6E8DC5B0" w14:textId="0112E109" w:rsidR="00F83C41" w:rsidRDefault="00F83C41" w:rsidP="00456FD2">
            <w:pPr>
              <w:rPr>
                <w:b/>
                <w:bCs/>
              </w:rPr>
            </w:pPr>
            <w:r>
              <w:rPr>
                <w:b/>
                <w:bCs/>
              </w:rPr>
              <w:t>Crashes</w:t>
            </w:r>
          </w:p>
        </w:tc>
      </w:tr>
      <w:tr w:rsidR="00F83C41" w14:paraId="321A9A28" w14:textId="4FE5D2B8" w:rsidTr="00F83C41">
        <w:tc>
          <w:tcPr>
            <w:tcW w:w="1461" w:type="dxa"/>
          </w:tcPr>
          <w:p w14:paraId="21B92C98" w14:textId="77777777" w:rsidR="00F83C41" w:rsidRDefault="00F83C41" w:rsidP="00F83C41">
            <w:r>
              <w:t xml:space="preserve">Linux, </w:t>
            </w:r>
            <w:r w:rsidRPr="008F4FDF">
              <w:t>Ubuntu 22.04.1</w:t>
            </w:r>
            <w:r>
              <w:t>, x86_64</w:t>
            </w:r>
          </w:p>
        </w:tc>
        <w:tc>
          <w:tcPr>
            <w:tcW w:w="1813" w:type="dxa"/>
          </w:tcPr>
          <w:p w14:paraId="57F09723" w14:textId="77777777" w:rsidR="00F83C41" w:rsidRDefault="00F83C41" w:rsidP="00F83C41">
            <w:r>
              <w:t>GCC 11.3</w:t>
            </w:r>
          </w:p>
        </w:tc>
        <w:tc>
          <w:tcPr>
            <w:tcW w:w="1777" w:type="dxa"/>
          </w:tcPr>
          <w:p w14:paraId="43E30456" w14:textId="77777777" w:rsidR="00F83C41" w:rsidRDefault="00F83C41" w:rsidP="00F83C41">
            <w:r>
              <w:t xml:space="preserve">O0, </w:t>
            </w:r>
            <w:proofErr w:type="spellStart"/>
            <w:r>
              <w:t>Makefile</w:t>
            </w:r>
            <w:proofErr w:type="spellEnd"/>
            <w:r>
              <w:t xml:space="preserve"> [8]</w:t>
            </w:r>
          </w:p>
          <w:p w14:paraId="772A4349" w14:textId="77777777" w:rsidR="00F83C41" w:rsidRDefault="00F83C41" w:rsidP="00F83C41">
            <w:r>
              <w:t>Default setting with make -j</w:t>
            </w:r>
          </w:p>
        </w:tc>
        <w:tc>
          <w:tcPr>
            <w:tcW w:w="1276" w:type="dxa"/>
          </w:tcPr>
          <w:p w14:paraId="2B6444E0" w14:textId="77777777" w:rsidR="00F83C41" w:rsidRDefault="00F83C41" w:rsidP="00F83C41">
            <w:r>
              <w:t>0.9</w:t>
            </w:r>
          </w:p>
        </w:tc>
        <w:tc>
          <w:tcPr>
            <w:tcW w:w="806" w:type="dxa"/>
          </w:tcPr>
          <w:p w14:paraId="40B31ADE" w14:textId="77777777" w:rsidR="00F83C41" w:rsidRDefault="00F83C41" w:rsidP="00F83C41">
            <w:r>
              <w:t>100</w:t>
            </w:r>
          </w:p>
        </w:tc>
        <w:tc>
          <w:tcPr>
            <w:tcW w:w="808" w:type="dxa"/>
          </w:tcPr>
          <w:p w14:paraId="0AF0D59F" w14:textId="0C941C3C" w:rsidR="00F83C41" w:rsidRDefault="00F83C41" w:rsidP="00F83C41">
            <w:r>
              <w:t>81.58</w:t>
            </w:r>
          </w:p>
        </w:tc>
        <w:tc>
          <w:tcPr>
            <w:tcW w:w="808" w:type="dxa"/>
          </w:tcPr>
          <w:p w14:paraId="543FDB80" w14:textId="453D8EBC" w:rsidR="00F83C41" w:rsidRDefault="00F83C41" w:rsidP="00F83C41">
            <w:r>
              <w:t>100</w:t>
            </w:r>
          </w:p>
        </w:tc>
        <w:tc>
          <w:tcPr>
            <w:tcW w:w="905" w:type="dxa"/>
          </w:tcPr>
          <w:p w14:paraId="3ED1B855" w14:textId="1011E1C4" w:rsidR="00F83C41" w:rsidRDefault="00F83C41" w:rsidP="00F83C41">
            <w:r>
              <w:t>0</w:t>
            </w:r>
          </w:p>
        </w:tc>
      </w:tr>
      <w:tr w:rsidR="00F83C41" w14:paraId="64C22309" w14:textId="0E996667" w:rsidTr="00F83C41">
        <w:tc>
          <w:tcPr>
            <w:tcW w:w="1461" w:type="dxa"/>
          </w:tcPr>
          <w:p w14:paraId="2E0F2033" w14:textId="77777777" w:rsidR="00F83C41" w:rsidRDefault="00F83C41" w:rsidP="00F83C41">
            <w:r>
              <w:t xml:space="preserve">Linux, </w:t>
            </w:r>
            <w:r w:rsidRPr="008F4FDF">
              <w:t>Ubuntu 22.04.1</w:t>
            </w:r>
            <w:r>
              <w:t>, x86_64</w:t>
            </w:r>
          </w:p>
        </w:tc>
        <w:tc>
          <w:tcPr>
            <w:tcW w:w="1813" w:type="dxa"/>
          </w:tcPr>
          <w:p w14:paraId="1553165A" w14:textId="77777777" w:rsidR="00F83C41" w:rsidRDefault="00F83C41" w:rsidP="00F83C41">
            <w:r>
              <w:t>GCC 11.3</w:t>
            </w:r>
          </w:p>
        </w:tc>
        <w:tc>
          <w:tcPr>
            <w:tcW w:w="1777" w:type="dxa"/>
          </w:tcPr>
          <w:p w14:paraId="2F8D3BA9" w14:textId="77777777" w:rsidR="00F83C41" w:rsidRDefault="00F83C41" w:rsidP="00F83C41">
            <w:proofErr w:type="spellStart"/>
            <w:r>
              <w:t>Makefile</w:t>
            </w:r>
            <w:proofErr w:type="spellEnd"/>
            <w:r>
              <w:t xml:space="preserve"> [8]</w:t>
            </w:r>
          </w:p>
          <w:p w14:paraId="58368860" w14:textId="77777777" w:rsidR="00F83C41" w:rsidRDefault="00F83C41" w:rsidP="00F83C41">
            <w:r>
              <w:t>Modifications: O3 optimization</w:t>
            </w:r>
          </w:p>
        </w:tc>
        <w:tc>
          <w:tcPr>
            <w:tcW w:w="1276" w:type="dxa"/>
          </w:tcPr>
          <w:p w14:paraId="3F1ABDBE" w14:textId="77777777" w:rsidR="00F83C41" w:rsidRDefault="00F83C41" w:rsidP="00F83C41">
            <w:r>
              <w:t>0.9</w:t>
            </w:r>
          </w:p>
        </w:tc>
        <w:tc>
          <w:tcPr>
            <w:tcW w:w="806" w:type="dxa"/>
          </w:tcPr>
          <w:p w14:paraId="7FEDE6F4" w14:textId="77777777" w:rsidR="00F83C41" w:rsidRPr="00BA7AD0" w:rsidRDefault="00F83C41" w:rsidP="00F83C41">
            <w:r>
              <w:t>100</w:t>
            </w:r>
          </w:p>
        </w:tc>
        <w:tc>
          <w:tcPr>
            <w:tcW w:w="808" w:type="dxa"/>
          </w:tcPr>
          <w:p w14:paraId="66379C5B" w14:textId="659993F7" w:rsidR="00F83C41" w:rsidRDefault="00F83C41" w:rsidP="00F83C41">
            <w:r w:rsidRPr="009C3556">
              <w:t>85.62</w:t>
            </w:r>
          </w:p>
        </w:tc>
        <w:tc>
          <w:tcPr>
            <w:tcW w:w="808" w:type="dxa"/>
          </w:tcPr>
          <w:p w14:paraId="7E762A51" w14:textId="4FCE6A7C" w:rsidR="00F83C41" w:rsidRDefault="00F83C41" w:rsidP="00F83C41">
            <w:r>
              <w:t>100</w:t>
            </w:r>
          </w:p>
        </w:tc>
        <w:tc>
          <w:tcPr>
            <w:tcW w:w="905" w:type="dxa"/>
          </w:tcPr>
          <w:p w14:paraId="2DFA48DF" w14:textId="4ECEF906" w:rsidR="00F83C41" w:rsidRDefault="00F83C41" w:rsidP="00F83C41">
            <w:r>
              <w:t>0</w:t>
            </w:r>
          </w:p>
        </w:tc>
      </w:tr>
      <w:tr w:rsidR="00F83C41" w14:paraId="243D94D8" w14:textId="75CA697A" w:rsidTr="00F83C41">
        <w:tc>
          <w:tcPr>
            <w:tcW w:w="1461" w:type="dxa"/>
          </w:tcPr>
          <w:p w14:paraId="29108B11" w14:textId="77777777" w:rsidR="00F83C41" w:rsidRDefault="00F83C41" w:rsidP="00F83C41">
            <w:r>
              <w:t xml:space="preserve">Linux, </w:t>
            </w:r>
            <w:r w:rsidRPr="008F4FDF">
              <w:t>Ubuntu 22.04.1</w:t>
            </w:r>
            <w:r>
              <w:t>, x86_64</w:t>
            </w:r>
          </w:p>
        </w:tc>
        <w:tc>
          <w:tcPr>
            <w:tcW w:w="1813" w:type="dxa"/>
          </w:tcPr>
          <w:p w14:paraId="7AB3D1E8" w14:textId="77777777" w:rsidR="00F83C41" w:rsidRDefault="00F83C41" w:rsidP="00F83C41">
            <w:r>
              <w:t>Clang 14.0.0</w:t>
            </w:r>
          </w:p>
        </w:tc>
        <w:tc>
          <w:tcPr>
            <w:tcW w:w="1777" w:type="dxa"/>
          </w:tcPr>
          <w:p w14:paraId="5F889D1A" w14:textId="77777777" w:rsidR="00F83C41" w:rsidRDefault="00F83C41" w:rsidP="00F83C41">
            <w:proofErr w:type="spellStart"/>
            <w:r>
              <w:t>Makefile</w:t>
            </w:r>
            <w:proofErr w:type="spellEnd"/>
            <w:r>
              <w:t xml:space="preserve"> [8]</w:t>
            </w:r>
          </w:p>
          <w:p w14:paraId="16FFD6F9" w14:textId="77777777" w:rsidR="00F83C41" w:rsidRDefault="00F83C41" w:rsidP="00F83C41">
            <w:r>
              <w:t>Modifications: Clang and O2 optimization</w:t>
            </w:r>
          </w:p>
        </w:tc>
        <w:tc>
          <w:tcPr>
            <w:tcW w:w="1276" w:type="dxa"/>
          </w:tcPr>
          <w:p w14:paraId="6FE6D0D7" w14:textId="77777777" w:rsidR="00F83C41" w:rsidRPr="00EA341C" w:rsidRDefault="00F83C41" w:rsidP="00F83C41">
            <w:r>
              <w:t>0.9</w:t>
            </w:r>
          </w:p>
        </w:tc>
        <w:tc>
          <w:tcPr>
            <w:tcW w:w="806" w:type="dxa"/>
          </w:tcPr>
          <w:p w14:paraId="04E6C5C4" w14:textId="77777777" w:rsidR="00F83C41" w:rsidRPr="00BA7AD0" w:rsidRDefault="00F83C41" w:rsidP="00F83C41">
            <w:r>
              <w:t>100</w:t>
            </w:r>
          </w:p>
        </w:tc>
        <w:tc>
          <w:tcPr>
            <w:tcW w:w="808" w:type="dxa"/>
          </w:tcPr>
          <w:p w14:paraId="0DA05376" w14:textId="3CD7E546" w:rsidR="00F83C41" w:rsidRDefault="00F83C41" w:rsidP="00F83C41">
            <w:r w:rsidRPr="009C3556">
              <w:t>85.62</w:t>
            </w:r>
          </w:p>
        </w:tc>
        <w:tc>
          <w:tcPr>
            <w:tcW w:w="808" w:type="dxa"/>
          </w:tcPr>
          <w:p w14:paraId="5AAE8BD0" w14:textId="41837A2F" w:rsidR="00F83C41" w:rsidRDefault="00F83C41" w:rsidP="00F83C41">
            <w:r>
              <w:t>100</w:t>
            </w:r>
          </w:p>
        </w:tc>
        <w:tc>
          <w:tcPr>
            <w:tcW w:w="905" w:type="dxa"/>
          </w:tcPr>
          <w:p w14:paraId="713D5EAF" w14:textId="5BF6FC77" w:rsidR="00F83C41" w:rsidRDefault="00F83C41" w:rsidP="00F83C41">
            <w:r>
              <w:t>0</w:t>
            </w:r>
          </w:p>
        </w:tc>
      </w:tr>
      <w:tr w:rsidR="00F83C41" w14:paraId="46606A95" w14:textId="5A665908" w:rsidTr="00F83C41">
        <w:tc>
          <w:tcPr>
            <w:tcW w:w="1461" w:type="dxa"/>
          </w:tcPr>
          <w:p w14:paraId="36A555DA" w14:textId="77777777" w:rsidR="00F83C41" w:rsidRDefault="00F83C41" w:rsidP="00F83C41">
            <w:r>
              <w:t xml:space="preserve">Linux, </w:t>
            </w:r>
            <w:r w:rsidRPr="008F4FDF">
              <w:t>Ubuntu 22.04.1</w:t>
            </w:r>
            <w:r>
              <w:t>, x86_64</w:t>
            </w:r>
          </w:p>
        </w:tc>
        <w:tc>
          <w:tcPr>
            <w:tcW w:w="1813" w:type="dxa"/>
          </w:tcPr>
          <w:p w14:paraId="7FDB5EB0" w14:textId="77777777" w:rsidR="00F83C41" w:rsidRDefault="00F83C41" w:rsidP="00F83C41">
            <w:r>
              <w:t>Clang 14.0.0</w:t>
            </w:r>
          </w:p>
        </w:tc>
        <w:tc>
          <w:tcPr>
            <w:tcW w:w="1777" w:type="dxa"/>
          </w:tcPr>
          <w:p w14:paraId="1DCC859E" w14:textId="77777777" w:rsidR="00F83C41" w:rsidRDefault="00F83C41" w:rsidP="00F83C41">
            <w:proofErr w:type="spellStart"/>
            <w:r>
              <w:t>Makefile</w:t>
            </w:r>
            <w:proofErr w:type="spellEnd"/>
            <w:r>
              <w:t xml:space="preserve"> [8]</w:t>
            </w:r>
          </w:p>
          <w:p w14:paraId="4A2EC5A8" w14:textId="77777777" w:rsidR="00F83C41" w:rsidRDefault="00F83C41" w:rsidP="00F83C41">
            <w:r>
              <w:t>Modifications: Clang and O3 optimization</w:t>
            </w:r>
          </w:p>
        </w:tc>
        <w:tc>
          <w:tcPr>
            <w:tcW w:w="1276" w:type="dxa"/>
          </w:tcPr>
          <w:p w14:paraId="7F618DE7" w14:textId="77777777" w:rsidR="00F83C41" w:rsidRPr="00BA7AD0" w:rsidRDefault="00F83C41" w:rsidP="00F83C41">
            <w:r>
              <w:t>0.9</w:t>
            </w:r>
          </w:p>
        </w:tc>
        <w:tc>
          <w:tcPr>
            <w:tcW w:w="806" w:type="dxa"/>
          </w:tcPr>
          <w:p w14:paraId="5C8DC8E2" w14:textId="77777777" w:rsidR="00F83C41" w:rsidRPr="00BA7AD0" w:rsidRDefault="00F83C41" w:rsidP="00F83C41">
            <w:r>
              <w:t>100</w:t>
            </w:r>
          </w:p>
        </w:tc>
        <w:tc>
          <w:tcPr>
            <w:tcW w:w="808" w:type="dxa"/>
          </w:tcPr>
          <w:p w14:paraId="4C00015C" w14:textId="6BF3290D" w:rsidR="00F83C41" w:rsidRDefault="00F83C41" w:rsidP="00F83C41">
            <w:r w:rsidRPr="009C3556">
              <w:t>85.62</w:t>
            </w:r>
          </w:p>
        </w:tc>
        <w:tc>
          <w:tcPr>
            <w:tcW w:w="808" w:type="dxa"/>
          </w:tcPr>
          <w:p w14:paraId="37410129" w14:textId="6A7AB89A" w:rsidR="00F83C41" w:rsidRDefault="00F83C41" w:rsidP="00F83C41">
            <w:r>
              <w:t>100</w:t>
            </w:r>
          </w:p>
        </w:tc>
        <w:tc>
          <w:tcPr>
            <w:tcW w:w="905" w:type="dxa"/>
          </w:tcPr>
          <w:p w14:paraId="237272AE" w14:textId="380B27E7" w:rsidR="00F83C41" w:rsidRDefault="00F83C41" w:rsidP="00F83C41">
            <w:r>
              <w:t>0</w:t>
            </w:r>
          </w:p>
        </w:tc>
      </w:tr>
      <w:tr w:rsidR="00F83C41" w14:paraId="603F7103" w14:textId="78A650D4" w:rsidTr="00F83C41">
        <w:tc>
          <w:tcPr>
            <w:tcW w:w="1461" w:type="dxa"/>
          </w:tcPr>
          <w:p w14:paraId="34FAE02D" w14:textId="77777777" w:rsidR="00F83C41" w:rsidRDefault="00F83C41" w:rsidP="00F83C41">
            <w:r>
              <w:t xml:space="preserve">Linux, </w:t>
            </w:r>
            <w:r w:rsidRPr="008F4FDF">
              <w:t>Ubuntu 22.04.1</w:t>
            </w:r>
            <w:r>
              <w:t>, x86_64</w:t>
            </w:r>
          </w:p>
        </w:tc>
        <w:tc>
          <w:tcPr>
            <w:tcW w:w="1813" w:type="dxa"/>
          </w:tcPr>
          <w:p w14:paraId="1776EFB9" w14:textId="7CD04CBB" w:rsidR="00F83C41" w:rsidRDefault="008C7BDF" w:rsidP="00F83C41">
            <w:r>
              <w:t>GCC 11.3</w:t>
            </w:r>
          </w:p>
        </w:tc>
        <w:tc>
          <w:tcPr>
            <w:tcW w:w="1777" w:type="dxa"/>
          </w:tcPr>
          <w:p w14:paraId="48D749B9" w14:textId="77777777" w:rsidR="00F83C41" w:rsidRDefault="00F83C41" w:rsidP="00F83C41">
            <w:proofErr w:type="spellStart"/>
            <w:r>
              <w:t>Makefile</w:t>
            </w:r>
            <w:proofErr w:type="spellEnd"/>
            <w:r>
              <w:t xml:space="preserve"> [8]</w:t>
            </w:r>
          </w:p>
          <w:p w14:paraId="06341CEC" w14:textId="77777777" w:rsidR="00F83C41" w:rsidRDefault="00F83C41" w:rsidP="00F83C41">
            <w:r>
              <w:t xml:space="preserve">Modifications: </w:t>
            </w:r>
            <w:proofErr w:type="gramStart"/>
            <w:r>
              <w:t>GCC  and</w:t>
            </w:r>
            <w:proofErr w:type="gramEnd"/>
            <w:r>
              <w:t xml:space="preserve"> </w:t>
            </w:r>
            <w:proofErr w:type="spellStart"/>
            <w:r>
              <w:t>Ofast</w:t>
            </w:r>
            <w:proofErr w:type="spellEnd"/>
            <w:r>
              <w:t xml:space="preserve"> optimization</w:t>
            </w:r>
          </w:p>
        </w:tc>
        <w:tc>
          <w:tcPr>
            <w:tcW w:w="1276" w:type="dxa"/>
          </w:tcPr>
          <w:p w14:paraId="18462DA1" w14:textId="77777777" w:rsidR="00F83C41" w:rsidRPr="00BA7AD0" w:rsidRDefault="00F83C41" w:rsidP="00F83C41">
            <w:r w:rsidRPr="00006BE5">
              <w:rPr>
                <w:color w:val="FF0000"/>
              </w:rPr>
              <w:t>11.858449</w:t>
            </w:r>
          </w:p>
        </w:tc>
        <w:tc>
          <w:tcPr>
            <w:tcW w:w="806" w:type="dxa"/>
          </w:tcPr>
          <w:p w14:paraId="57512D30" w14:textId="77777777" w:rsidR="00F83C41" w:rsidRPr="00BA7AD0" w:rsidRDefault="00F83C41" w:rsidP="00F83C41">
            <w:r>
              <w:t>97.4</w:t>
            </w:r>
          </w:p>
        </w:tc>
        <w:tc>
          <w:tcPr>
            <w:tcW w:w="808" w:type="dxa"/>
          </w:tcPr>
          <w:p w14:paraId="61592F2A" w14:textId="0108E6E8" w:rsidR="00F83C41" w:rsidRDefault="00F83C41" w:rsidP="00F83C41">
            <w:r w:rsidRPr="00410F24">
              <w:t>67.08</w:t>
            </w:r>
          </w:p>
        </w:tc>
        <w:tc>
          <w:tcPr>
            <w:tcW w:w="808" w:type="dxa"/>
          </w:tcPr>
          <w:p w14:paraId="35735758" w14:textId="4D8F0887" w:rsidR="00F83C41" w:rsidRDefault="00F83C41" w:rsidP="00F83C41">
            <w:r>
              <w:t>100</w:t>
            </w:r>
          </w:p>
        </w:tc>
        <w:tc>
          <w:tcPr>
            <w:tcW w:w="905" w:type="dxa"/>
          </w:tcPr>
          <w:p w14:paraId="1F77CA22" w14:textId="67DD0521" w:rsidR="00F83C41" w:rsidRDefault="00F83C41" w:rsidP="00F83C41">
            <w:r>
              <w:t>0</w:t>
            </w:r>
          </w:p>
        </w:tc>
      </w:tr>
      <w:tr w:rsidR="00F83C41" w14:paraId="72404C85" w14:textId="51922A3B" w:rsidTr="00F83C41">
        <w:tc>
          <w:tcPr>
            <w:tcW w:w="1461" w:type="dxa"/>
          </w:tcPr>
          <w:p w14:paraId="68F3EB88" w14:textId="77777777" w:rsidR="00F83C41" w:rsidRDefault="00F83C41" w:rsidP="00F83C41">
            <w:r>
              <w:t xml:space="preserve">Linux, </w:t>
            </w:r>
            <w:r w:rsidRPr="008F4FDF">
              <w:t>Ubuntu 22.04.1</w:t>
            </w:r>
            <w:r>
              <w:t>, x86_64</w:t>
            </w:r>
          </w:p>
        </w:tc>
        <w:tc>
          <w:tcPr>
            <w:tcW w:w="1813" w:type="dxa"/>
          </w:tcPr>
          <w:p w14:paraId="709FA243" w14:textId="77777777" w:rsidR="00F83C41" w:rsidRDefault="00F83C41" w:rsidP="00F83C41">
            <w:r>
              <w:t>Clang 14.0.0</w:t>
            </w:r>
          </w:p>
        </w:tc>
        <w:tc>
          <w:tcPr>
            <w:tcW w:w="1777" w:type="dxa"/>
          </w:tcPr>
          <w:p w14:paraId="3720C6B9" w14:textId="77777777" w:rsidR="00F83C41" w:rsidRDefault="00F83C41" w:rsidP="00F83C41">
            <w:proofErr w:type="spellStart"/>
            <w:r>
              <w:t>Makefile</w:t>
            </w:r>
            <w:proofErr w:type="spellEnd"/>
            <w:r>
              <w:t xml:space="preserve"> [8]</w:t>
            </w:r>
          </w:p>
          <w:p w14:paraId="7F746DB6" w14:textId="77777777" w:rsidR="00F83C41" w:rsidRDefault="00F83C41" w:rsidP="00F83C41">
            <w:r>
              <w:t xml:space="preserve">Modifications: </w:t>
            </w:r>
            <w:proofErr w:type="gramStart"/>
            <w:r>
              <w:t>Clang  and</w:t>
            </w:r>
            <w:proofErr w:type="gramEnd"/>
            <w:r>
              <w:t xml:space="preserve"> O3 and </w:t>
            </w:r>
            <w:r>
              <w:lastRenderedPageBreak/>
              <w:t>-</w:t>
            </w:r>
            <w:proofErr w:type="spellStart"/>
            <w:r>
              <w:t>ffast_math</w:t>
            </w:r>
            <w:proofErr w:type="spellEnd"/>
            <w:r>
              <w:t xml:space="preserve"> optimization</w:t>
            </w:r>
          </w:p>
        </w:tc>
        <w:tc>
          <w:tcPr>
            <w:tcW w:w="1276" w:type="dxa"/>
          </w:tcPr>
          <w:p w14:paraId="30A1DC66" w14:textId="77777777" w:rsidR="00F83C41" w:rsidRPr="00240F9A" w:rsidRDefault="00F83C41" w:rsidP="00F83C41">
            <w:pPr>
              <w:rPr>
                <w:color w:val="FF0000"/>
              </w:rPr>
            </w:pPr>
            <w:r>
              <w:rPr>
                <w:color w:val="FF0000"/>
              </w:rPr>
              <w:lastRenderedPageBreak/>
              <w:t>12.11</w:t>
            </w:r>
          </w:p>
        </w:tc>
        <w:tc>
          <w:tcPr>
            <w:tcW w:w="806" w:type="dxa"/>
          </w:tcPr>
          <w:p w14:paraId="4C910381" w14:textId="77777777" w:rsidR="00F83C41" w:rsidRPr="00BA7AD0" w:rsidRDefault="00F83C41" w:rsidP="00F83C41">
            <w:r>
              <w:t>97.5</w:t>
            </w:r>
          </w:p>
        </w:tc>
        <w:tc>
          <w:tcPr>
            <w:tcW w:w="808" w:type="dxa"/>
          </w:tcPr>
          <w:p w14:paraId="560F89E9" w14:textId="0347105E" w:rsidR="00F83C41" w:rsidRDefault="00F83C41" w:rsidP="00F83C41">
            <w:r w:rsidRPr="00A25AD7">
              <w:t>65.43</w:t>
            </w:r>
          </w:p>
        </w:tc>
        <w:tc>
          <w:tcPr>
            <w:tcW w:w="808" w:type="dxa"/>
          </w:tcPr>
          <w:p w14:paraId="2D2A80A5" w14:textId="584BA59D" w:rsidR="00F83C41" w:rsidRDefault="00F83C41" w:rsidP="00F83C41">
            <w:r>
              <w:t>100</w:t>
            </w:r>
          </w:p>
        </w:tc>
        <w:tc>
          <w:tcPr>
            <w:tcW w:w="905" w:type="dxa"/>
          </w:tcPr>
          <w:p w14:paraId="6F6AF5E4" w14:textId="69078E1A" w:rsidR="00F83C41" w:rsidRDefault="00F83C41" w:rsidP="00F83C41">
            <w:r>
              <w:t>0</w:t>
            </w:r>
          </w:p>
        </w:tc>
      </w:tr>
    </w:tbl>
    <w:p w14:paraId="27C4704C" w14:textId="430087E3" w:rsidR="00F83C41" w:rsidRPr="00D17EC9" w:rsidRDefault="00F83C41" w:rsidP="00F83C41">
      <w:pPr>
        <w:jc w:val="center"/>
        <w:rPr>
          <w:b/>
          <w:bCs/>
        </w:rPr>
      </w:pPr>
      <w:r w:rsidRPr="00D17EC9">
        <w:rPr>
          <w:b/>
          <w:bCs/>
        </w:rPr>
        <w:t xml:space="preserve">Table </w:t>
      </w:r>
      <w:r>
        <w:rPr>
          <w:b/>
          <w:bCs/>
        </w:rPr>
        <w:t>3</w:t>
      </w:r>
      <w:r w:rsidR="00293F9D">
        <w:rPr>
          <w:b/>
          <w:bCs/>
        </w:rPr>
        <w:t>.5</w:t>
      </w:r>
      <w:r>
        <w:rPr>
          <w:b/>
          <w:bCs/>
        </w:rPr>
        <w:t>.</w:t>
      </w:r>
      <w:r w:rsidR="00293F9D">
        <w:rPr>
          <w:b/>
          <w:bCs/>
        </w:rPr>
        <w:t>2</w:t>
      </w:r>
      <w:r w:rsidRPr="00D17EC9">
        <w:rPr>
          <w:b/>
          <w:bCs/>
        </w:rPr>
        <w:t xml:space="preserve"> </w:t>
      </w:r>
      <w:r w:rsidR="007D5471">
        <w:rPr>
          <w:b/>
          <w:bCs/>
        </w:rPr>
        <w:t>Experiment 1 r</w:t>
      </w:r>
      <w:r>
        <w:rPr>
          <w:b/>
          <w:bCs/>
        </w:rPr>
        <w:t xml:space="preserve">esults </w:t>
      </w:r>
      <w:r w:rsidR="007D5471">
        <w:rPr>
          <w:b/>
          <w:bCs/>
        </w:rPr>
        <w:t>(</w:t>
      </w:r>
      <w:r>
        <w:rPr>
          <w:b/>
          <w:bCs/>
        </w:rPr>
        <w:t>IVAS split renderer using MLD</w:t>
      </w:r>
      <w:r w:rsidR="00293F9D">
        <w:rPr>
          <w:b/>
          <w:bCs/>
        </w:rPr>
        <w:t xml:space="preserve"> and SSNR</w:t>
      </w:r>
      <w:r w:rsidR="007D5471">
        <w:rPr>
          <w:b/>
          <w:bCs/>
        </w:rPr>
        <w:t xml:space="preserve"> tools)</w:t>
      </w:r>
    </w:p>
    <w:p w14:paraId="4AE856B9" w14:textId="7A73C4BB" w:rsidR="003E6AFF" w:rsidRPr="00D635B6" w:rsidRDefault="003E6AFF" w:rsidP="003E6AFF">
      <w:pPr>
        <w:pStyle w:val="Heading5"/>
        <w:rPr>
          <w:rFonts w:eastAsia="SimSun"/>
          <w:lang w:val="en-US"/>
        </w:rPr>
      </w:pPr>
      <w:r w:rsidRPr="00D635B6">
        <w:rPr>
          <w:rFonts w:eastAsia="SimSun"/>
          <w:lang w:val="en-US"/>
        </w:rPr>
        <w:t xml:space="preserve">Experiment </w:t>
      </w:r>
      <w:r>
        <w:rPr>
          <w:rFonts w:eastAsia="SimSun"/>
          <w:lang w:val="en-US"/>
        </w:rPr>
        <w:t>2</w:t>
      </w:r>
    </w:p>
    <w:p w14:paraId="4E53C7E7" w14:textId="681CB3B1" w:rsidR="003E6AFF" w:rsidRDefault="003E6AFF" w:rsidP="003E6AFF">
      <w:pPr>
        <w:rPr>
          <w:lang w:val="en-US"/>
        </w:rPr>
      </w:pPr>
      <w:r>
        <w:rPr>
          <w:lang w:val="en-US"/>
        </w:rPr>
        <w:t>Experiment 1 as per clause 3.5.1.</w:t>
      </w:r>
    </w:p>
    <w:p w14:paraId="7F28DACE" w14:textId="77777777" w:rsidR="003E6AFF" w:rsidRPr="003353CA" w:rsidRDefault="003E6AFF" w:rsidP="003E6AFF">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c>
          <w:tcPr>
            <w:tcW w:w="1461" w:type="dxa"/>
          </w:tcPr>
          <w:p w14:paraId="32D72ECF" w14:textId="77777777" w:rsidR="003E6AFF" w:rsidRPr="009237BE" w:rsidRDefault="003E6AFF" w:rsidP="00456FD2">
            <w:pPr>
              <w:rPr>
                <w:b/>
                <w:bCs/>
              </w:rPr>
            </w:pPr>
            <w:r w:rsidRPr="009237BE">
              <w:rPr>
                <w:b/>
                <w:bCs/>
              </w:rPr>
              <w:t>Platform</w:t>
            </w:r>
          </w:p>
        </w:tc>
        <w:tc>
          <w:tcPr>
            <w:tcW w:w="1813" w:type="dxa"/>
          </w:tcPr>
          <w:p w14:paraId="042B8455" w14:textId="77777777" w:rsidR="003E6AFF" w:rsidRPr="009237BE" w:rsidRDefault="003E6AFF" w:rsidP="00456FD2">
            <w:pPr>
              <w:rPr>
                <w:b/>
                <w:bCs/>
              </w:rPr>
            </w:pPr>
            <w:r w:rsidRPr="009237BE">
              <w:rPr>
                <w:b/>
                <w:bCs/>
              </w:rPr>
              <w:t>Compiler</w:t>
            </w:r>
          </w:p>
        </w:tc>
        <w:tc>
          <w:tcPr>
            <w:tcW w:w="1777" w:type="dxa"/>
          </w:tcPr>
          <w:p w14:paraId="14806F26" w14:textId="77777777" w:rsidR="003E6AFF" w:rsidRPr="009237BE" w:rsidRDefault="003E6AFF" w:rsidP="00456FD2">
            <w:pPr>
              <w:rPr>
                <w:b/>
                <w:bCs/>
              </w:rPr>
            </w:pPr>
            <w:r w:rsidRPr="009237BE">
              <w:rPr>
                <w:b/>
                <w:bCs/>
              </w:rPr>
              <w:t>Compiler settings and optimization flags</w:t>
            </w:r>
          </w:p>
        </w:tc>
        <w:tc>
          <w:tcPr>
            <w:tcW w:w="1276" w:type="dxa"/>
          </w:tcPr>
          <w:p w14:paraId="1E34B61C" w14:textId="77777777" w:rsidR="003E6AFF" w:rsidRPr="009237BE" w:rsidRDefault="003E6AFF" w:rsidP="00456FD2">
            <w:pPr>
              <w:rPr>
                <w:b/>
                <w:bCs/>
              </w:rPr>
            </w:pPr>
            <w:r>
              <w:rPr>
                <w:b/>
                <w:bCs/>
              </w:rPr>
              <w:t xml:space="preserve">Max </w:t>
            </w:r>
            <w:r w:rsidRPr="009237BE">
              <w:rPr>
                <w:b/>
                <w:bCs/>
              </w:rPr>
              <w:t>MLD</w:t>
            </w:r>
          </w:p>
        </w:tc>
        <w:tc>
          <w:tcPr>
            <w:tcW w:w="806" w:type="dxa"/>
          </w:tcPr>
          <w:p w14:paraId="673B1794" w14:textId="77777777" w:rsidR="003E6AFF" w:rsidRPr="009237BE" w:rsidRDefault="003E6AFF" w:rsidP="00456FD2">
            <w:pPr>
              <w:rPr>
                <w:b/>
                <w:bCs/>
              </w:rPr>
            </w:pPr>
            <w:r>
              <w:rPr>
                <w:b/>
                <w:bCs/>
              </w:rPr>
              <w:t>% tests &lt; 5 MLD</w:t>
            </w:r>
          </w:p>
        </w:tc>
        <w:tc>
          <w:tcPr>
            <w:tcW w:w="808" w:type="dxa"/>
          </w:tcPr>
          <w:p w14:paraId="61046693" w14:textId="77777777" w:rsidR="003E6AFF" w:rsidRDefault="003E6AFF" w:rsidP="00456FD2">
            <w:pPr>
              <w:rPr>
                <w:b/>
                <w:bCs/>
              </w:rPr>
            </w:pPr>
            <w:r>
              <w:rPr>
                <w:b/>
                <w:bCs/>
              </w:rPr>
              <w:t>Min SSNR</w:t>
            </w:r>
          </w:p>
        </w:tc>
        <w:tc>
          <w:tcPr>
            <w:tcW w:w="808" w:type="dxa"/>
          </w:tcPr>
          <w:p w14:paraId="00DFFF21" w14:textId="77777777" w:rsidR="003E6AFF" w:rsidRDefault="003E6AFF" w:rsidP="00456FD2">
            <w:pPr>
              <w:rPr>
                <w:b/>
                <w:bCs/>
              </w:rPr>
            </w:pPr>
            <w:r>
              <w:rPr>
                <w:b/>
                <w:bCs/>
              </w:rPr>
              <w:t>% tests &gt; 50 SSNR</w:t>
            </w:r>
          </w:p>
        </w:tc>
        <w:tc>
          <w:tcPr>
            <w:tcW w:w="905" w:type="dxa"/>
          </w:tcPr>
          <w:p w14:paraId="2C4B53C8" w14:textId="77777777" w:rsidR="003E6AFF" w:rsidRDefault="003E6AFF" w:rsidP="00456FD2">
            <w:pPr>
              <w:rPr>
                <w:b/>
                <w:bCs/>
              </w:rPr>
            </w:pPr>
            <w:r>
              <w:rPr>
                <w:b/>
                <w:bCs/>
              </w:rPr>
              <w:t>Crashes</w:t>
            </w:r>
          </w:p>
        </w:tc>
      </w:tr>
      <w:tr w:rsidR="003E6AFF" w14:paraId="165F70AF" w14:textId="77777777" w:rsidTr="00456FD2">
        <w:tc>
          <w:tcPr>
            <w:tcW w:w="1461" w:type="dxa"/>
          </w:tcPr>
          <w:p w14:paraId="20C1CE4D" w14:textId="414AB194" w:rsidR="003E6AFF" w:rsidRDefault="003E6AFF" w:rsidP="003E6AFF">
            <w:r>
              <w:t>RHEL 8.4</w:t>
            </w:r>
          </w:p>
        </w:tc>
        <w:tc>
          <w:tcPr>
            <w:tcW w:w="1813" w:type="dxa"/>
          </w:tcPr>
          <w:p w14:paraId="461428A7" w14:textId="201FDCA8"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77" w:type="dxa"/>
          </w:tcPr>
          <w:p w14:paraId="396C4C15" w14:textId="77777777" w:rsidR="003E6AFF" w:rsidRDefault="003E6AFF" w:rsidP="003E6AFF">
            <w:proofErr w:type="spellStart"/>
            <w:r>
              <w:t>Makefile</w:t>
            </w:r>
            <w:proofErr w:type="spellEnd"/>
            <w:r>
              <w:t xml:space="preserve"> [8]</w:t>
            </w:r>
          </w:p>
          <w:p w14:paraId="5797C839" w14:textId="0AAF8B49" w:rsidR="003E6AFF" w:rsidRDefault="003E6AFF" w:rsidP="003E6AFF">
            <w:r>
              <w:t xml:space="preserve">Modifications: </w:t>
            </w:r>
            <w:proofErr w:type="gramStart"/>
            <w:r>
              <w:t>Clang  and</w:t>
            </w:r>
            <w:proofErr w:type="gramEnd"/>
            <w:r>
              <w:t xml:space="preserve"> O0</w:t>
            </w:r>
          </w:p>
        </w:tc>
        <w:tc>
          <w:tcPr>
            <w:tcW w:w="1276" w:type="dxa"/>
          </w:tcPr>
          <w:p w14:paraId="74E91E3A" w14:textId="59CE77C9" w:rsidR="003E6AFF" w:rsidRDefault="003E6AFF" w:rsidP="003E6AFF">
            <w:r>
              <w:t>WIP</w:t>
            </w:r>
          </w:p>
        </w:tc>
        <w:tc>
          <w:tcPr>
            <w:tcW w:w="806" w:type="dxa"/>
          </w:tcPr>
          <w:p w14:paraId="2E398A03" w14:textId="01C0AF9F" w:rsidR="003E6AFF" w:rsidRDefault="003E6AFF" w:rsidP="003E6AFF">
            <w:r>
              <w:t>WIP</w:t>
            </w:r>
          </w:p>
        </w:tc>
        <w:tc>
          <w:tcPr>
            <w:tcW w:w="808" w:type="dxa"/>
          </w:tcPr>
          <w:p w14:paraId="70706124" w14:textId="4B72B88B" w:rsidR="003E6AFF" w:rsidRDefault="003E6AFF" w:rsidP="003E6AFF">
            <w:r>
              <w:t>inf</w:t>
            </w:r>
          </w:p>
        </w:tc>
        <w:tc>
          <w:tcPr>
            <w:tcW w:w="808" w:type="dxa"/>
          </w:tcPr>
          <w:p w14:paraId="224B89EE" w14:textId="2EA6D0CF" w:rsidR="003E6AFF" w:rsidRDefault="003E6AFF" w:rsidP="003E6AFF">
            <w:r>
              <w:t>100</w:t>
            </w:r>
          </w:p>
        </w:tc>
        <w:tc>
          <w:tcPr>
            <w:tcW w:w="905" w:type="dxa"/>
          </w:tcPr>
          <w:p w14:paraId="46F74002" w14:textId="77777777" w:rsidR="003E6AFF" w:rsidRDefault="003E6AFF" w:rsidP="003E6AFF">
            <w:r>
              <w:t>0</w:t>
            </w:r>
          </w:p>
        </w:tc>
      </w:tr>
      <w:tr w:rsidR="003E6AFF" w14:paraId="57ECC6A8" w14:textId="77777777" w:rsidTr="00456FD2">
        <w:tc>
          <w:tcPr>
            <w:tcW w:w="1461" w:type="dxa"/>
          </w:tcPr>
          <w:p w14:paraId="6672A8E3" w14:textId="57FEE690" w:rsidR="003E6AFF" w:rsidRDefault="003E6AFF" w:rsidP="003E6AFF">
            <w:r>
              <w:t>RHEL 8.4</w:t>
            </w:r>
          </w:p>
        </w:tc>
        <w:tc>
          <w:tcPr>
            <w:tcW w:w="1813" w:type="dxa"/>
          </w:tcPr>
          <w:p w14:paraId="57C5F8F6" w14:textId="7329DDBA" w:rsidR="003E6AFF" w:rsidRDefault="003E6AFF" w:rsidP="003E6AFF">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77" w:type="dxa"/>
          </w:tcPr>
          <w:p w14:paraId="09B18A08" w14:textId="77777777" w:rsidR="003E6AFF" w:rsidRDefault="003E6AFF" w:rsidP="003E6AFF">
            <w:proofErr w:type="spellStart"/>
            <w:r>
              <w:t>Makefile</w:t>
            </w:r>
            <w:proofErr w:type="spellEnd"/>
            <w:r>
              <w:t xml:space="preserve"> [8]</w:t>
            </w:r>
          </w:p>
          <w:p w14:paraId="77ECF4E3" w14:textId="7B0917D0" w:rsidR="003E6AFF" w:rsidRDefault="003E6AFF" w:rsidP="003E6AFF">
            <w:r>
              <w:t xml:space="preserve">Modifications: </w:t>
            </w:r>
            <w:proofErr w:type="gramStart"/>
            <w:r>
              <w:t>GCC  and</w:t>
            </w:r>
            <w:proofErr w:type="gramEnd"/>
            <w:r>
              <w:t xml:space="preserve"> O3</w:t>
            </w:r>
          </w:p>
        </w:tc>
        <w:tc>
          <w:tcPr>
            <w:tcW w:w="1276" w:type="dxa"/>
          </w:tcPr>
          <w:p w14:paraId="587BAD9C" w14:textId="3C05206C" w:rsidR="003E6AFF" w:rsidRDefault="003E6AFF" w:rsidP="003E6AFF">
            <w:r>
              <w:t>WIP</w:t>
            </w:r>
          </w:p>
        </w:tc>
        <w:tc>
          <w:tcPr>
            <w:tcW w:w="806" w:type="dxa"/>
          </w:tcPr>
          <w:p w14:paraId="1BC03156" w14:textId="699CC2A9" w:rsidR="003E6AFF" w:rsidRPr="00BA7AD0" w:rsidRDefault="003E6AFF" w:rsidP="003E6AFF">
            <w:r>
              <w:t>WIP</w:t>
            </w:r>
          </w:p>
        </w:tc>
        <w:tc>
          <w:tcPr>
            <w:tcW w:w="808" w:type="dxa"/>
          </w:tcPr>
          <w:p w14:paraId="373166CA" w14:textId="7556E7AA" w:rsidR="003E6AFF" w:rsidRDefault="003E6AFF" w:rsidP="003E6AFF">
            <w:r>
              <w:rPr>
                <w:color w:val="000000"/>
              </w:rPr>
              <w:t>81.98</w:t>
            </w:r>
          </w:p>
        </w:tc>
        <w:tc>
          <w:tcPr>
            <w:tcW w:w="808" w:type="dxa"/>
          </w:tcPr>
          <w:p w14:paraId="7D413636" w14:textId="4FA61199" w:rsidR="003E6AFF" w:rsidRDefault="003E6AFF" w:rsidP="003E6AFF">
            <w:r>
              <w:t>100</w:t>
            </w:r>
          </w:p>
        </w:tc>
        <w:tc>
          <w:tcPr>
            <w:tcW w:w="905" w:type="dxa"/>
          </w:tcPr>
          <w:p w14:paraId="49C9A5DC" w14:textId="77777777" w:rsidR="003E6AFF" w:rsidRDefault="003E6AFF" w:rsidP="003E6AFF">
            <w:r>
              <w:t>0</w:t>
            </w:r>
          </w:p>
        </w:tc>
      </w:tr>
      <w:tr w:rsidR="003E6AFF" w14:paraId="28D73A02" w14:textId="77777777" w:rsidTr="00456FD2">
        <w:tc>
          <w:tcPr>
            <w:tcW w:w="1461" w:type="dxa"/>
          </w:tcPr>
          <w:p w14:paraId="318DFDCA" w14:textId="33693C8D" w:rsidR="003E6AFF" w:rsidRDefault="003E6AFF" w:rsidP="003E6AFF">
            <w:r>
              <w:t>RHEL 8.4</w:t>
            </w:r>
          </w:p>
        </w:tc>
        <w:tc>
          <w:tcPr>
            <w:tcW w:w="1813" w:type="dxa"/>
          </w:tcPr>
          <w:p w14:paraId="2F4DF14C" w14:textId="531173F1"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77" w:type="dxa"/>
          </w:tcPr>
          <w:p w14:paraId="06C0AFF3" w14:textId="77777777" w:rsidR="003E6AFF" w:rsidRDefault="003E6AFF" w:rsidP="003E6AFF">
            <w:proofErr w:type="spellStart"/>
            <w:r>
              <w:t>Makefile</w:t>
            </w:r>
            <w:proofErr w:type="spellEnd"/>
            <w:r>
              <w:t xml:space="preserve"> [8]</w:t>
            </w:r>
          </w:p>
          <w:p w14:paraId="05878417" w14:textId="292AB673" w:rsidR="003E6AFF" w:rsidRDefault="003E6AFF" w:rsidP="003E6AFF">
            <w:r>
              <w:t xml:space="preserve">Modifications: </w:t>
            </w:r>
            <w:proofErr w:type="gramStart"/>
            <w:r>
              <w:t>Clang  and</w:t>
            </w:r>
            <w:proofErr w:type="gramEnd"/>
            <w:r>
              <w:t xml:space="preserve"> O3</w:t>
            </w:r>
          </w:p>
        </w:tc>
        <w:tc>
          <w:tcPr>
            <w:tcW w:w="1276" w:type="dxa"/>
          </w:tcPr>
          <w:p w14:paraId="3AE30EAB" w14:textId="14EF29A0" w:rsidR="003E6AFF" w:rsidRPr="00EA341C" w:rsidRDefault="003E6AFF" w:rsidP="003E6AFF">
            <w:r>
              <w:t>WIP</w:t>
            </w:r>
          </w:p>
        </w:tc>
        <w:tc>
          <w:tcPr>
            <w:tcW w:w="806" w:type="dxa"/>
          </w:tcPr>
          <w:p w14:paraId="33B68552" w14:textId="4F8DEC8F" w:rsidR="003E6AFF" w:rsidRPr="00BA7AD0" w:rsidRDefault="003E6AFF" w:rsidP="003E6AFF">
            <w:r>
              <w:t>WIP</w:t>
            </w:r>
          </w:p>
        </w:tc>
        <w:tc>
          <w:tcPr>
            <w:tcW w:w="808" w:type="dxa"/>
          </w:tcPr>
          <w:p w14:paraId="7C257466" w14:textId="1ABEB797" w:rsidR="003E6AFF" w:rsidRDefault="003E6AFF" w:rsidP="003E6AFF">
            <w:r>
              <w:t>81.98</w:t>
            </w:r>
          </w:p>
        </w:tc>
        <w:tc>
          <w:tcPr>
            <w:tcW w:w="808" w:type="dxa"/>
          </w:tcPr>
          <w:p w14:paraId="43EF768C" w14:textId="0ACFA699" w:rsidR="003E6AFF" w:rsidRDefault="003E6AFF" w:rsidP="003E6AFF">
            <w:r>
              <w:t>100</w:t>
            </w:r>
          </w:p>
        </w:tc>
        <w:tc>
          <w:tcPr>
            <w:tcW w:w="905" w:type="dxa"/>
          </w:tcPr>
          <w:p w14:paraId="54A3BEB0" w14:textId="77777777" w:rsidR="003E6AFF" w:rsidRDefault="003E6AFF" w:rsidP="003E6AFF">
            <w:r>
              <w:t>0</w:t>
            </w:r>
          </w:p>
        </w:tc>
      </w:tr>
      <w:tr w:rsidR="003E6AFF" w14:paraId="432C92FC" w14:textId="77777777" w:rsidTr="00456FD2">
        <w:tc>
          <w:tcPr>
            <w:tcW w:w="1461" w:type="dxa"/>
          </w:tcPr>
          <w:p w14:paraId="63D930EC" w14:textId="4143B217" w:rsidR="003E6AFF" w:rsidRDefault="003E6AFF" w:rsidP="003E6AFF">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813" w:type="dxa"/>
          </w:tcPr>
          <w:p w14:paraId="1E36B18B" w14:textId="62572825" w:rsidR="003E6AFF" w:rsidRDefault="003E6AFF" w:rsidP="003E6AFF">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77" w:type="dxa"/>
          </w:tcPr>
          <w:p w14:paraId="58936FC1" w14:textId="77777777" w:rsidR="003E6AFF" w:rsidRDefault="003E6AFF" w:rsidP="003E6AFF">
            <w:proofErr w:type="spellStart"/>
            <w:r>
              <w:t>Makefile</w:t>
            </w:r>
            <w:proofErr w:type="spellEnd"/>
            <w:r>
              <w:t xml:space="preserve"> [8]</w:t>
            </w:r>
          </w:p>
          <w:p w14:paraId="18B7A9C1" w14:textId="2B33192E" w:rsidR="003E6AFF" w:rsidRDefault="003E6AFF" w:rsidP="003E6AFF">
            <w:r>
              <w:t xml:space="preserve">Modifications: </w:t>
            </w:r>
            <w:proofErr w:type="spellStart"/>
            <w:r>
              <w:t>xt</w:t>
            </w:r>
            <w:proofErr w:type="spellEnd"/>
            <w:r>
              <w:t>-</w:t>
            </w:r>
            <w:proofErr w:type="gramStart"/>
            <w:r>
              <w:t>clang  and</w:t>
            </w:r>
            <w:proofErr w:type="gramEnd"/>
            <w:r>
              <w:t xml:space="preserve"> O0</w:t>
            </w:r>
          </w:p>
        </w:tc>
        <w:tc>
          <w:tcPr>
            <w:tcW w:w="1276" w:type="dxa"/>
          </w:tcPr>
          <w:p w14:paraId="58F80470" w14:textId="21B815EF" w:rsidR="003E6AFF" w:rsidRPr="00BA7AD0" w:rsidRDefault="003E6AFF" w:rsidP="003E6AFF">
            <w:r>
              <w:t>WIP</w:t>
            </w:r>
          </w:p>
        </w:tc>
        <w:tc>
          <w:tcPr>
            <w:tcW w:w="806" w:type="dxa"/>
          </w:tcPr>
          <w:p w14:paraId="3DCF26C9" w14:textId="0606B2D5" w:rsidR="003E6AFF" w:rsidRPr="00BA7AD0" w:rsidRDefault="003E6AFF" w:rsidP="003E6AFF">
            <w:r>
              <w:t>WIP</w:t>
            </w:r>
          </w:p>
        </w:tc>
        <w:tc>
          <w:tcPr>
            <w:tcW w:w="808" w:type="dxa"/>
          </w:tcPr>
          <w:p w14:paraId="4F0FCEA7" w14:textId="6683785A" w:rsidR="003E6AFF" w:rsidRDefault="003E6AFF" w:rsidP="003E6AFF">
            <w:r>
              <w:t>83.3</w:t>
            </w:r>
          </w:p>
        </w:tc>
        <w:tc>
          <w:tcPr>
            <w:tcW w:w="808" w:type="dxa"/>
          </w:tcPr>
          <w:p w14:paraId="2C77AA25" w14:textId="72812158" w:rsidR="003E6AFF" w:rsidRDefault="003E6AFF" w:rsidP="003E6AFF">
            <w:r>
              <w:t>100</w:t>
            </w:r>
          </w:p>
        </w:tc>
        <w:tc>
          <w:tcPr>
            <w:tcW w:w="905" w:type="dxa"/>
          </w:tcPr>
          <w:p w14:paraId="05C7203E" w14:textId="77777777" w:rsidR="003E6AFF" w:rsidRDefault="003E6AFF" w:rsidP="003E6AFF">
            <w:r>
              <w:t>0</w:t>
            </w:r>
          </w:p>
        </w:tc>
      </w:tr>
    </w:tbl>
    <w:p w14:paraId="7CDDDCA6" w14:textId="3EFA493D" w:rsidR="002B378A" w:rsidRDefault="00293F9D" w:rsidP="002B378A">
      <w:pPr>
        <w:jc w:val="center"/>
        <w:rPr>
          <w:b/>
          <w:bCs/>
        </w:rPr>
      </w:pPr>
      <w:r w:rsidRPr="00D17EC9">
        <w:rPr>
          <w:b/>
          <w:bCs/>
        </w:rPr>
        <w:t xml:space="preserve">Table </w:t>
      </w:r>
      <w:r>
        <w:rPr>
          <w:b/>
          <w:bCs/>
        </w:rPr>
        <w:t>3.5.3</w:t>
      </w:r>
      <w:r w:rsidRPr="00D17EC9">
        <w:rPr>
          <w:b/>
          <w:bCs/>
        </w:rPr>
        <w:t xml:space="preserve"> </w:t>
      </w:r>
      <w:r w:rsidR="007D5471">
        <w:rPr>
          <w:b/>
          <w:bCs/>
        </w:rPr>
        <w:t>Experiment 2 results (IVAS split renderer using MLD and SSNR tools)</w:t>
      </w:r>
    </w:p>
    <w:p w14:paraId="33B3D972" w14:textId="77777777" w:rsidR="002B378A" w:rsidRDefault="002B378A" w:rsidP="002B378A">
      <w:pPr>
        <w:jc w:val="center"/>
        <w:rPr>
          <w:rFonts w:eastAsia="SimSun"/>
          <w:lang w:val="en-US"/>
        </w:rPr>
      </w:pPr>
    </w:p>
    <w:p w14:paraId="080090B9" w14:textId="6B3C217E" w:rsidR="009D007A" w:rsidRDefault="00650398" w:rsidP="009D007A">
      <w:pPr>
        <w:pStyle w:val="Heading3"/>
        <w:rPr>
          <w:rFonts w:eastAsia="SimSun"/>
          <w:lang w:val="en-US"/>
        </w:rPr>
      </w:pPr>
      <w:r>
        <w:rPr>
          <w:rFonts w:eastAsia="SimSun"/>
          <w:lang w:val="en-US"/>
        </w:rPr>
        <w:t>Observations and conclusions</w:t>
      </w:r>
    </w:p>
    <w:p w14:paraId="4A2AADDE" w14:textId="1247A80B" w:rsidR="00C602EC" w:rsidRPr="005E24B5" w:rsidRDefault="00C602EC" w:rsidP="005E24B5">
      <w:pPr>
        <w:rPr>
          <w:lang w:val="en-US"/>
        </w:rPr>
      </w:pPr>
      <w:r w:rsidRPr="005E24B5">
        <w:rPr>
          <w:lang w:val="en-US"/>
        </w:rPr>
        <w:t>With MLD and SSNR</w:t>
      </w:r>
      <w:r w:rsidR="005E24B5" w:rsidRPr="005E24B5">
        <w:rPr>
          <w:lang w:val="en-US"/>
        </w:rPr>
        <w:t xml:space="preserve"> Objective methods</w:t>
      </w:r>
      <w:r w:rsidRPr="005E24B5">
        <w:rPr>
          <w:lang w:val="en-US"/>
        </w:rPr>
        <w:t xml:space="preserve">, the following </w:t>
      </w:r>
      <w:r w:rsidR="00F16EA6" w:rsidRPr="005E24B5">
        <w:rPr>
          <w:lang w:val="en-US"/>
        </w:rPr>
        <w:t>observations</w:t>
      </w:r>
      <w:r w:rsidRPr="005E24B5">
        <w:rPr>
          <w:lang w:val="en-US"/>
        </w:rPr>
        <w:t xml:space="preserve"> can be made</w:t>
      </w:r>
      <w:r w:rsidR="00E033F8">
        <w:rPr>
          <w:lang w:val="en-US"/>
        </w:rPr>
        <w:t xml:space="preserve"> from IVAS split rendering experiments</w:t>
      </w:r>
      <w:r w:rsidRPr="005E24B5">
        <w:rPr>
          <w:lang w:val="en-US"/>
        </w:rPr>
        <w:t>:</w:t>
      </w:r>
    </w:p>
    <w:p w14:paraId="547BAF08" w14:textId="50A745B5" w:rsidR="00E033F8" w:rsidRDefault="00E033F8" w:rsidP="00F4652D">
      <w:pPr>
        <w:pStyle w:val="ListParagraph"/>
        <w:numPr>
          <w:ilvl w:val="0"/>
          <w:numId w:val="30"/>
        </w:numPr>
        <w:rPr>
          <w:lang w:val="en-US"/>
        </w:rPr>
      </w:pPr>
      <w:r>
        <w:rPr>
          <w:lang w:val="en-US"/>
        </w:rPr>
        <w:t>Very</w:t>
      </w:r>
      <w:r w:rsidR="00F4652D" w:rsidRPr="00F4652D">
        <w:rPr>
          <w:lang w:val="en-US"/>
        </w:rPr>
        <w:t xml:space="preserve"> low MLD (&lt; 1) is observed across platforms and compilers</w:t>
      </w:r>
      <w:r>
        <w:rPr>
          <w:lang w:val="en-US"/>
        </w:rPr>
        <w:t xml:space="preserve"> without unsafe optimization flags</w:t>
      </w:r>
      <w:r w:rsidR="00F4652D" w:rsidRPr="00F4652D">
        <w:rPr>
          <w:lang w:val="en-US"/>
        </w:rPr>
        <w:t>. MLD &gt;10 values are observed with -</w:t>
      </w:r>
      <w:proofErr w:type="spellStart"/>
      <w:r w:rsidR="00F4652D" w:rsidRPr="00F4652D">
        <w:rPr>
          <w:lang w:val="en-US"/>
        </w:rPr>
        <w:t>ffast</w:t>
      </w:r>
      <w:proofErr w:type="spellEnd"/>
      <w:r w:rsidR="00F4652D" w:rsidRPr="00F4652D">
        <w:rPr>
          <w:lang w:val="en-US"/>
        </w:rPr>
        <w:t>-math and -</w:t>
      </w:r>
      <w:proofErr w:type="spellStart"/>
      <w:r w:rsidR="00F4652D" w:rsidRPr="00F4652D">
        <w:rPr>
          <w:lang w:val="en-US"/>
        </w:rPr>
        <w:t>Ofast</w:t>
      </w:r>
      <w:proofErr w:type="spellEnd"/>
      <w:r w:rsidR="00F4652D" w:rsidRPr="00F4652D">
        <w:rPr>
          <w:lang w:val="en-US"/>
        </w:rPr>
        <w:t xml:space="preserve"> optimization flags. </w:t>
      </w:r>
    </w:p>
    <w:p w14:paraId="68142FC8" w14:textId="3C2A07BF" w:rsidR="00F4652D" w:rsidRDefault="00E033F8" w:rsidP="00F4652D">
      <w:pPr>
        <w:pStyle w:val="ListParagraph"/>
        <w:numPr>
          <w:ilvl w:val="0"/>
          <w:numId w:val="30"/>
        </w:numPr>
        <w:rPr>
          <w:lang w:val="en-US"/>
        </w:rPr>
      </w:pPr>
      <w:r>
        <w:rPr>
          <w:lang w:val="en-US"/>
        </w:rPr>
        <w:t>Very high Min SSNR is observed w</w:t>
      </w:r>
      <w:r w:rsidR="00F4652D" w:rsidRPr="00F4652D">
        <w:rPr>
          <w:lang w:val="en-US"/>
        </w:rPr>
        <w:t>ithout</w:t>
      </w:r>
      <w:r>
        <w:rPr>
          <w:lang w:val="en-US"/>
        </w:rPr>
        <w:t xml:space="preserve"> unsafe optimization flags (Min SSNR &gt; 80 in all cases). With</w:t>
      </w:r>
      <w:r w:rsidR="00F4652D" w:rsidRPr="00F4652D">
        <w:rPr>
          <w:lang w:val="en-US"/>
        </w:rPr>
        <w:t xml:space="preserve"> -</w:t>
      </w:r>
      <w:proofErr w:type="spellStart"/>
      <w:r w:rsidR="00F4652D" w:rsidRPr="00F4652D">
        <w:rPr>
          <w:lang w:val="en-US"/>
        </w:rPr>
        <w:t>Ofast</w:t>
      </w:r>
      <w:proofErr w:type="spellEnd"/>
      <w:r w:rsidR="00F4652D" w:rsidRPr="00F4652D">
        <w:rPr>
          <w:lang w:val="en-US"/>
        </w:rPr>
        <w:t xml:space="preserve"> and fast-math optimization, 97% of tests report the worst case SSNR of greater than 50 </w:t>
      </w:r>
      <w:proofErr w:type="spellStart"/>
      <w:r w:rsidR="00F4652D" w:rsidRPr="00F4652D">
        <w:rPr>
          <w:lang w:val="en-US"/>
        </w:rPr>
        <w:t>dB.</w:t>
      </w:r>
      <w:proofErr w:type="spellEnd"/>
    </w:p>
    <w:p w14:paraId="602044D1" w14:textId="558A0AAF" w:rsidR="00E033F8" w:rsidRPr="00F4652D" w:rsidRDefault="00E033F8" w:rsidP="00F4652D">
      <w:pPr>
        <w:pStyle w:val="ListParagraph"/>
        <w:numPr>
          <w:ilvl w:val="0"/>
          <w:numId w:val="30"/>
        </w:numPr>
        <w:rPr>
          <w:lang w:val="en-US"/>
        </w:rPr>
      </w:pPr>
      <w:r w:rsidRPr="005E24B5">
        <w:rPr>
          <w:lang w:val="en-US"/>
        </w:rPr>
        <w:t>More experiments are needed to draw conclusions on non-BE conformance criteria</w:t>
      </w:r>
      <w:r w:rsidR="000048C8">
        <w:rPr>
          <w:lang w:val="en-US"/>
        </w:rPr>
        <w:t>.</w:t>
      </w:r>
    </w:p>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rFonts w:eastAsiaTheme="minorHAnsi"/>
        </w:rPr>
      </w:pPr>
      <w:r>
        <w:rPr>
          <w:rFonts w:eastAsiaTheme="minorHAnsi"/>
        </w:rPr>
        <w:t xml:space="preserve">IVAS Fixed/Float interoperable </w:t>
      </w:r>
      <w:proofErr w:type="gramStart"/>
      <w:r>
        <w:rPr>
          <w:rFonts w:eastAsiaTheme="minorHAnsi"/>
        </w:rPr>
        <w:t>Non-BE</w:t>
      </w:r>
      <w:proofErr w:type="gramEnd"/>
      <w:r>
        <w:rPr>
          <w:rFonts w:eastAsiaTheme="minorHAnsi"/>
        </w:rPr>
        <w:t xml:space="preserve"> conformance</w:t>
      </w:r>
    </w:p>
    <w:p w14:paraId="09CEF146" w14:textId="77777777" w:rsidR="002B6F90" w:rsidRDefault="002B6F90" w:rsidP="002B6F90">
      <w:pPr>
        <w:pStyle w:val="Heading2"/>
      </w:pPr>
      <w:r w:rsidRPr="000B1D5C">
        <w:t>Test vector set and test running method</w:t>
      </w:r>
    </w:p>
    <w:p w14:paraId="630ACDF0" w14:textId="77777777" w:rsidR="002B6F90" w:rsidRDefault="002B6F90" w:rsidP="002B6F90">
      <w:pPr>
        <w:pStyle w:val="Heading2"/>
      </w:pPr>
      <w:r>
        <w:t>Results</w:t>
      </w:r>
    </w:p>
    <w:p w14:paraId="52871E89" w14:textId="7C1A391E" w:rsidR="002B6F90" w:rsidRDefault="002B6F90" w:rsidP="00EB7E8B">
      <w:pPr>
        <w:pStyle w:val="Heading2"/>
        <w:rPr>
          <w:lang w:eastAsia="ja-JP"/>
        </w:rPr>
      </w:pPr>
      <w:r>
        <w:rPr>
          <w:lang w:eastAsia="ja-JP"/>
        </w:rPr>
        <w:t>Observations</w:t>
      </w:r>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 xml:space="preserve">IVAS Fixed point </w:t>
      </w:r>
      <w:proofErr w:type="gramStart"/>
      <w:r>
        <w:rPr>
          <w:rFonts w:eastAsiaTheme="minorHAnsi"/>
        </w:rPr>
        <w:t>Non-BE</w:t>
      </w:r>
      <w:proofErr w:type="gramEnd"/>
      <w:r>
        <w:rPr>
          <w:rFonts w:eastAsiaTheme="minorHAnsi"/>
        </w:rPr>
        <w:t xml:space="preserv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bookmarkEnd w:id="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9"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p w14:paraId="76221780" w14:textId="31B44120" w:rsidR="00E642D4" w:rsidRDefault="00E642D4" w:rsidP="00C602EC">
      <w:pPr>
        <w:pStyle w:val="References"/>
        <w:rPr>
          <w:rFonts w:ascii="Times New Roman" w:eastAsiaTheme="minorEastAsia" w:hAnsi="Times New Roman" w:cs="Times New Roman"/>
          <w:lang w:val="en-GB"/>
        </w:rPr>
      </w:pPr>
      <w:bookmarkStart w:id="2" w:name="_Ref190943769"/>
      <w:r w:rsidRPr="00E642D4">
        <w:rPr>
          <w:rFonts w:ascii="Times New Roman" w:eastAsiaTheme="minorEastAsia" w:hAnsi="Times New Roman" w:cs="Times New Roman"/>
          <w:lang w:val="en-GB"/>
        </w:rPr>
        <w:t>IVAS Permanent document IVAS-2b: IVAS_Codec_Ph2 Project Plan</w:t>
      </w:r>
      <w:bookmarkEnd w:id="2"/>
    </w:p>
    <w:p w14:paraId="47230708" w14:textId="77777777" w:rsidR="005A4CC6" w:rsidRPr="003A67CE" w:rsidRDefault="005A4CC6" w:rsidP="005A4CC6">
      <w:pPr>
        <w:pStyle w:val="References"/>
        <w:rPr>
          <w:rFonts w:ascii="Times New Roman" w:eastAsiaTheme="minorEastAsia" w:hAnsi="Times New Roman" w:cs="Times New Roman"/>
          <w:lang w:val="en-GB"/>
        </w:rPr>
      </w:pPr>
      <w:hyperlink r:id="rId10" w:history="1">
        <w:r w:rsidRPr="008E76D8">
          <w:rPr>
            <w:rStyle w:val="Hyperlink"/>
            <w:rFonts w:ascii="Times New Roman" w:eastAsiaTheme="minorEastAsia" w:hAnsi="Times New Roman" w:cs="Times New Roman"/>
            <w:lang w:val="en-GB"/>
          </w:rPr>
          <w:t>Optimize Options (Using the GNU Compiler Collection (GCC))</w:t>
        </w:r>
      </w:hyperlink>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11"/>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3A18" w14:textId="77777777" w:rsidR="00AF0730" w:rsidRDefault="00AF0730">
      <w:pPr>
        <w:spacing w:after="0"/>
      </w:pPr>
      <w:r>
        <w:separator/>
      </w:r>
    </w:p>
  </w:endnote>
  <w:endnote w:type="continuationSeparator" w:id="0">
    <w:p w14:paraId="268D9D91" w14:textId="77777777" w:rsidR="00AF0730" w:rsidRDefault="00AF0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9815" w14:textId="77777777" w:rsidR="00AF0730" w:rsidRDefault="00AF0730">
      <w:pPr>
        <w:spacing w:after="0"/>
      </w:pPr>
      <w:r>
        <w:separator/>
      </w:r>
    </w:p>
  </w:footnote>
  <w:footnote w:type="continuationSeparator" w:id="0">
    <w:p w14:paraId="01159FFF" w14:textId="77777777" w:rsidR="00AF0730" w:rsidRDefault="00AF0730">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 xml:space="preserve">Rishabh </w:t>
      </w:r>
      <w:proofErr w:type="spellStart"/>
      <w:r w:rsidR="0083288C">
        <w:rPr>
          <w:lang w:val="fr-FR"/>
        </w:rPr>
        <w:t>Tyagi</w:t>
      </w:r>
      <w:proofErr w:type="spellEnd"/>
      <w:r>
        <w:rPr>
          <w:lang w:val="fr-FR"/>
        </w:rPr>
        <w:t xml:space="preserve">, </w:t>
      </w:r>
      <w:r w:rsidR="0083288C">
        <w:rPr>
          <w:lang w:val="fr-FR"/>
        </w:rPr>
        <w:t xml:space="preserve">Dolby </w:t>
      </w:r>
      <w:proofErr w:type="spellStart"/>
      <w:r w:rsidR="0083288C">
        <w:rPr>
          <w:lang w:val="fr-FR"/>
        </w:rPr>
        <w:t>Laborator</w:t>
      </w:r>
      <w:r w:rsidR="008330AA">
        <w:rPr>
          <w:lang w:val="fr-FR"/>
        </w:rPr>
        <w:t>i</w:t>
      </w:r>
      <w:r w:rsidR="0083288C">
        <w:rPr>
          <w:lang w:val="fr-FR"/>
        </w:rPr>
        <w:t>es</w:t>
      </w:r>
      <w:proofErr w:type="spellEnd"/>
      <w:r w:rsidR="0083288C">
        <w:rPr>
          <w:lang w:val="fr-FR"/>
        </w:rPr>
        <w:t xml:space="preserve"> Inc. ;</w:t>
      </w:r>
      <w:r>
        <w:rPr>
          <w:lang w:val="fr-FR"/>
        </w:rPr>
        <w:t xml:space="preserve"> </w:t>
      </w:r>
      <w:proofErr w:type="gramStart"/>
      <w:r w:rsidR="0083288C">
        <w:rPr>
          <w:lang w:val="fr-FR"/>
        </w:rPr>
        <w:t>email</w:t>
      </w:r>
      <w:proofErr w:type="gramEnd"/>
      <w:r w:rsidR="0083288C">
        <w:rPr>
          <w:lang w:val="fr-FR"/>
        </w:rPr>
        <w:t xml:space="preserve">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7C317546"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r w:rsidR="007B530B">
      <w:rPr>
        <w:rFonts w:ascii="Arial" w:eastAsia="SimSun" w:hAnsi="Arial" w:cs="Arial"/>
        <w:sz w:val="22"/>
        <w:lang w:val="en-US"/>
      </w:rPr>
      <w:t xml:space="preserve">Audio Telco Post </w:t>
    </w:r>
    <w:r>
      <w:rPr>
        <w:rFonts w:ascii="Arial" w:eastAsia="SimSun" w:hAnsi="Arial" w:cs="Arial"/>
        <w:sz w:val="22"/>
        <w:lang w:val="en-US"/>
      </w:rPr>
      <w:t>TSG SA WG4#132</w:t>
    </w:r>
    <w:r>
      <w:rPr>
        <w:rFonts w:ascii="Arial" w:eastAsia="SimSun" w:hAnsi="Arial" w:cs="Arial"/>
        <w:b/>
        <w:i/>
        <w:sz w:val="22"/>
      </w:rPr>
      <w:tab/>
    </w:r>
    <w:proofErr w:type="spellStart"/>
    <w:r w:rsidRPr="00ED5F68">
      <w:rPr>
        <w:rFonts w:ascii="Arial" w:eastAsia="SimSun" w:hAnsi="Arial" w:cs="Arial"/>
        <w:b/>
        <w:i/>
        <w:sz w:val="28"/>
        <w:szCs w:val="28"/>
      </w:rPr>
      <w:t>Tdoc</w:t>
    </w:r>
    <w:proofErr w:type="spellEnd"/>
    <w:r w:rsidRPr="00ED5F68">
      <w:rPr>
        <w:rFonts w:ascii="Arial" w:eastAsia="SimSun" w:hAnsi="Arial" w:cs="Arial"/>
        <w:b/>
        <w:i/>
        <w:sz w:val="28"/>
        <w:szCs w:val="28"/>
      </w:rPr>
      <w:t xml:space="preserve"> </w:t>
    </w:r>
    <w:r w:rsidR="000477CC" w:rsidRPr="000477CC">
      <w:rPr>
        <w:rFonts w:ascii="Arial" w:eastAsia="SimSun" w:hAnsi="Arial" w:cs="Arial"/>
        <w:b/>
        <w:bCs/>
        <w:i/>
        <w:sz w:val="28"/>
        <w:szCs w:val="28"/>
      </w:rPr>
      <w:t>S4aA25006</w:t>
    </w:r>
    <w:r w:rsidR="001B6822">
      <w:rPr>
        <w:rFonts w:ascii="Arial" w:eastAsia="SimSun" w:hAnsi="Arial" w:cs="Arial"/>
        <w:b/>
        <w:bCs/>
        <w:i/>
        <w:sz w:val="28"/>
        <w:szCs w:val="28"/>
      </w:rPr>
      <w:t>7</w:t>
    </w:r>
  </w:p>
  <w:p w14:paraId="76600071" w14:textId="74F9BF32" w:rsidR="001B6493" w:rsidRDefault="007B530B">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eastAsia="zh-CN"/>
      </w:rPr>
      <w:t>Online, 1</w:t>
    </w:r>
    <w:r w:rsidR="00043470">
      <w:rPr>
        <w:rFonts w:ascii="Arial" w:eastAsia="SimSun" w:hAnsi="Arial" w:cs="Arial"/>
        <w:sz w:val="22"/>
        <w:lang w:eastAsia="zh-CN"/>
      </w:rPr>
      <w:t>7</w:t>
    </w:r>
    <w:r>
      <w:rPr>
        <w:rFonts w:ascii="Arial" w:eastAsia="SimSun" w:hAnsi="Arial" w:cs="Arial"/>
        <w:sz w:val="22"/>
        <w:lang w:eastAsia="zh-CN"/>
      </w:rPr>
      <w:t xml:space="preserve"> June 2025</w:t>
    </w:r>
    <w:r w:rsidR="001B6822">
      <w:rPr>
        <w:rFonts w:ascii="Arial" w:eastAsia="SimSun" w:hAnsi="Arial" w:cs="Arial"/>
        <w:sz w:val="22"/>
        <w:lang w:eastAsia="zh-CN"/>
      </w:rPr>
      <w:t xml:space="preserve">                                            </w:t>
    </w:r>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r w:rsidR="001B6822" w:rsidRPr="001B6822">
      <w:rPr>
        <w:rFonts w:ascii="Arial" w:eastAsia="SimSun" w:hAnsi="Arial" w:cs="Arial"/>
        <w:b/>
        <w:bCs/>
        <w:i/>
        <w:iCs/>
        <w:sz w:val="28"/>
        <w:szCs w:val="28"/>
      </w:rPr>
      <w:t>S4aA250062</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6"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0"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3" w15:restartNumberingAfterBreak="0">
    <w:nsid w:val="45C89C07"/>
    <w:multiLevelType w:val="singleLevel"/>
    <w:tmpl w:val="45C89C07"/>
    <w:lvl w:ilvl="0">
      <w:start w:val="1"/>
      <w:numFmt w:val="decimal"/>
      <w:suff w:val="space"/>
      <w:lvlText w:val="%1."/>
      <w:lvlJc w:val="left"/>
    </w:lvl>
  </w:abstractNum>
  <w:abstractNum w:abstractNumId="34"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7"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5"/>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29"/>
  </w:num>
  <w:num w:numId="12" w16cid:durableId="1975282759">
    <w:abstractNumId w:val="24"/>
  </w:num>
  <w:num w:numId="13" w16cid:durableId="1160847469">
    <w:abstractNumId w:val="40"/>
  </w:num>
  <w:num w:numId="14" w16cid:durableId="41178808">
    <w:abstractNumId w:val="17"/>
  </w:num>
  <w:num w:numId="15" w16cid:durableId="1517889402">
    <w:abstractNumId w:val="33"/>
  </w:num>
  <w:num w:numId="16" w16cid:durableId="151412694">
    <w:abstractNumId w:val="31"/>
  </w:num>
  <w:num w:numId="17" w16cid:durableId="1511942090">
    <w:abstractNumId w:val="28"/>
  </w:num>
  <w:num w:numId="18" w16cid:durableId="1681740579">
    <w:abstractNumId w:val="39"/>
  </w:num>
  <w:num w:numId="19" w16cid:durableId="1858158675">
    <w:abstractNumId w:val="41"/>
  </w:num>
  <w:num w:numId="20" w16cid:durableId="1548370908">
    <w:abstractNumId w:val="16"/>
  </w:num>
  <w:num w:numId="21" w16cid:durableId="1047686079">
    <w:abstractNumId w:val="19"/>
  </w:num>
  <w:num w:numId="22" w16cid:durableId="1094782262">
    <w:abstractNumId w:val="10"/>
  </w:num>
  <w:num w:numId="23" w16cid:durableId="627977238">
    <w:abstractNumId w:val="18"/>
  </w:num>
  <w:num w:numId="24" w16cid:durableId="834880220">
    <w:abstractNumId w:val="32"/>
  </w:num>
  <w:num w:numId="25" w16cid:durableId="1873764758">
    <w:abstractNumId w:val="22"/>
  </w:num>
  <w:num w:numId="26" w16cid:durableId="1278559037">
    <w:abstractNumId w:val="38"/>
  </w:num>
  <w:num w:numId="27" w16cid:durableId="1577789552">
    <w:abstractNumId w:val="13"/>
  </w:num>
  <w:num w:numId="28" w16cid:durableId="1020736749">
    <w:abstractNumId w:val="21"/>
  </w:num>
  <w:num w:numId="29" w16cid:durableId="298730854">
    <w:abstractNumId w:val="15"/>
  </w:num>
  <w:num w:numId="30" w16cid:durableId="1816800756">
    <w:abstractNumId w:val="20"/>
  </w:num>
  <w:num w:numId="31" w16cid:durableId="491532245">
    <w:abstractNumId w:val="23"/>
  </w:num>
  <w:num w:numId="32" w16cid:durableId="586887935">
    <w:abstractNumId w:val="14"/>
  </w:num>
  <w:num w:numId="33" w16cid:durableId="509680476">
    <w:abstractNumId w:val="26"/>
  </w:num>
  <w:num w:numId="34" w16cid:durableId="1450974167">
    <w:abstractNumId w:val="12"/>
  </w:num>
  <w:num w:numId="35" w16cid:durableId="1995865728">
    <w:abstractNumId w:val="34"/>
  </w:num>
  <w:num w:numId="36" w16cid:durableId="1947957132">
    <w:abstractNumId w:val="30"/>
  </w:num>
  <w:num w:numId="37" w16cid:durableId="844126456">
    <w:abstractNumId w:val="35"/>
  </w:num>
  <w:num w:numId="38" w16cid:durableId="495923583">
    <w:abstractNumId w:val="9"/>
  </w:num>
  <w:num w:numId="39" w16cid:durableId="272322842">
    <w:abstractNumId w:val="11"/>
  </w:num>
  <w:num w:numId="40" w16cid:durableId="2086758611">
    <w:abstractNumId w:val="27"/>
  </w:num>
  <w:num w:numId="41" w16cid:durableId="57483221">
    <w:abstractNumId w:val="25"/>
  </w:num>
  <w:num w:numId="42" w16cid:durableId="23672778">
    <w:abstractNumId w:val="25"/>
  </w:num>
  <w:num w:numId="43" w16cid:durableId="2142308362">
    <w:abstractNumId w:val="25"/>
  </w:num>
  <w:num w:numId="44" w16cid:durableId="1774780846">
    <w:abstractNumId w:val="36"/>
  </w:num>
  <w:num w:numId="45" w16cid:durableId="2078353759">
    <w:abstractNumId w:val="25"/>
  </w:num>
  <w:num w:numId="46" w16cid:durableId="603659698">
    <w:abstractNumId w:val="25"/>
  </w:num>
  <w:num w:numId="47" w16cid:durableId="4763433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3470"/>
    <w:rsid w:val="00046686"/>
    <w:rsid w:val="00046FDD"/>
    <w:rsid w:val="000477CC"/>
    <w:rsid w:val="00050925"/>
    <w:rsid w:val="00054884"/>
    <w:rsid w:val="00057E1E"/>
    <w:rsid w:val="0006100E"/>
    <w:rsid w:val="00065050"/>
    <w:rsid w:val="00072A7C"/>
    <w:rsid w:val="00076622"/>
    <w:rsid w:val="000775E7"/>
    <w:rsid w:val="0007775C"/>
    <w:rsid w:val="00092361"/>
    <w:rsid w:val="00094453"/>
    <w:rsid w:val="00094F23"/>
    <w:rsid w:val="000967F4"/>
    <w:rsid w:val="00096D6D"/>
    <w:rsid w:val="000A5E1F"/>
    <w:rsid w:val="000D355D"/>
    <w:rsid w:val="000D6D78"/>
    <w:rsid w:val="000E0429"/>
    <w:rsid w:val="000E2B20"/>
    <w:rsid w:val="000E43BA"/>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72D61"/>
    <w:rsid w:val="00283028"/>
    <w:rsid w:val="002919B7"/>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7CCB"/>
    <w:rsid w:val="00310E70"/>
    <w:rsid w:val="003119FC"/>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E2C8B"/>
    <w:rsid w:val="003E6AFF"/>
    <w:rsid w:val="003E710B"/>
    <w:rsid w:val="003F1C0E"/>
    <w:rsid w:val="003F3D84"/>
    <w:rsid w:val="004008D7"/>
    <w:rsid w:val="0040145D"/>
    <w:rsid w:val="00411339"/>
    <w:rsid w:val="004131BD"/>
    <w:rsid w:val="00416CEA"/>
    <w:rsid w:val="00421AFD"/>
    <w:rsid w:val="00424D13"/>
    <w:rsid w:val="00432048"/>
    <w:rsid w:val="00432A3F"/>
    <w:rsid w:val="0043359C"/>
    <w:rsid w:val="004518DB"/>
    <w:rsid w:val="00460401"/>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41B38"/>
    <w:rsid w:val="00544D8F"/>
    <w:rsid w:val="00551C4D"/>
    <w:rsid w:val="00553BDE"/>
    <w:rsid w:val="005609BA"/>
    <w:rsid w:val="00562495"/>
    <w:rsid w:val="00577727"/>
    <w:rsid w:val="005777AF"/>
    <w:rsid w:val="0058151B"/>
    <w:rsid w:val="00586562"/>
    <w:rsid w:val="0059018E"/>
    <w:rsid w:val="00593DC4"/>
    <w:rsid w:val="0059529B"/>
    <w:rsid w:val="005A3249"/>
    <w:rsid w:val="005A4CC6"/>
    <w:rsid w:val="005A6ABC"/>
    <w:rsid w:val="005B1577"/>
    <w:rsid w:val="005B4032"/>
    <w:rsid w:val="005C0CC6"/>
    <w:rsid w:val="005C0FFC"/>
    <w:rsid w:val="005C3F71"/>
    <w:rsid w:val="005C7352"/>
    <w:rsid w:val="005D1F7E"/>
    <w:rsid w:val="005D2738"/>
    <w:rsid w:val="005D2ED3"/>
    <w:rsid w:val="005D4A24"/>
    <w:rsid w:val="005D51B0"/>
    <w:rsid w:val="005E12F4"/>
    <w:rsid w:val="005E1BF3"/>
    <w:rsid w:val="005E24B5"/>
    <w:rsid w:val="005E7235"/>
    <w:rsid w:val="005F041C"/>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814A8"/>
    <w:rsid w:val="00781A62"/>
    <w:rsid w:val="00783C0E"/>
    <w:rsid w:val="00784922"/>
    <w:rsid w:val="00787383"/>
    <w:rsid w:val="007879A5"/>
    <w:rsid w:val="00791B51"/>
    <w:rsid w:val="00795AD1"/>
    <w:rsid w:val="007A23FE"/>
    <w:rsid w:val="007B530B"/>
    <w:rsid w:val="007B5456"/>
    <w:rsid w:val="007B5F65"/>
    <w:rsid w:val="007C27B3"/>
    <w:rsid w:val="007C347D"/>
    <w:rsid w:val="007C49E7"/>
    <w:rsid w:val="007C644F"/>
    <w:rsid w:val="007D3C7C"/>
    <w:rsid w:val="007D5471"/>
    <w:rsid w:val="007F3074"/>
    <w:rsid w:val="007F3CBC"/>
    <w:rsid w:val="007F6574"/>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C7BDF"/>
    <w:rsid w:val="008D3DA6"/>
    <w:rsid w:val="008E34A0"/>
    <w:rsid w:val="008E3A8E"/>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0730"/>
    <w:rsid w:val="00AF4118"/>
    <w:rsid w:val="00B0757F"/>
    <w:rsid w:val="00B108C4"/>
    <w:rsid w:val="00B120F8"/>
    <w:rsid w:val="00B157A8"/>
    <w:rsid w:val="00B3526C"/>
    <w:rsid w:val="00B35B8A"/>
    <w:rsid w:val="00B47534"/>
    <w:rsid w:val="00B504F1"/>
    <w:rsid w:val="00B514BA"/>
    <w:rsid w:val="00B54CB1"/>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25E2"/>
    <w:rsid w:val="00CF4747"/>
    <w:rsid w:val="00D02A1D"/>
    <w:rsid w:val="00D145EC"/>
    <w:rsid w:val="00D43C0B"/>
    <w:rsid w:val="00D44A74"/>
    <w:rsid w:val="00D55050"/>
    <w:rsid w:val="00D57107"/>
    <w:rsid w:val="00D57CD2"/>
    <w:rsid w:val="00D57E66"/>
    <w:rsid w:val="00D60F9C"/>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cc.gnu.org/onlinedocs/gcc/Optimize-Options.html" TargetMode="Externa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18</Pages>
  <Words>4846</Words>
  <Characters>27625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Rishabh</cp:lastModifiedBy>
  <cp:revision>150</cp:revision>
  <cp:lastPrinted>2001-04-23T09:30:00Z</cp:lastPrinted>
  <dcterms:created xsi:type="dcterms:W3CDTF">2025-03-27T17:04:00Z</dcterms:created>
  <dcterms:modified xsi:type="dcterms:W3CDTF">2025-06-17T12:44:00Z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